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6DF853" w14:textId="6544B789" w:rsidR="00BF7F06" w:rsidRPr="00A11D21" w:rsidRDefault="00072F1C" w:rsidP="009E4AB7">
      <w:pPr>
        <w:rPr>
          <w:rFonts w:ascii="Calibri" w:hAnsi="Calibri" w:cs="Calibri"/>
          <w:b/>
          <w:bCs/>
        </w:rPr>
      </w:pPr>
      <w:r>
        <w:rPr>
          <w:rFonts w:ascii="Calibri" w:hAnsi="Calibri" w:cs="Calibri"/>
          <w:b/>
          <w:bCs/>
        </w:rPr>
        <w:t>The Two Me’s</w:t>
      </w:r>
    </w:p>
    <w:p w14:paraId="156A3DE0" w14:textId="78D8DAD3" w:rsidR="007A6325" w:rsidRPr="00A11D21" w:rsidRDefault="00072F1C" w:rsidP="009E4AB7">
      <w:pPr>
        <w:rPr>
          <w:rFonts w:ascii="Calibri" w:hAnsi="Calibri" w:cs="Calibri"/>
          <w:b/>
          <w:bCs/>
        </w:rPr>
      </w:pPr>
      <w:r>
        <w:rPr>
          <w:rFonts w:ascii="Calibri" w:hAnsi="Calibri" w:cs="Calibri"/>
          <w:b/>
          <w:bCs/>
        </w:rPr>
        <w:t>Galatians 2:20</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5ACF25B9" w14:textId="7B8C515E" w:rsidR="00072F1C" w:rsidRPr="00072F1C" w:rsidRDefault="00072F1C" w:rsidP="00072F1C">
      <w:pPr>
        <w:spacing w:line="276" w:lineRule="auto"/>
        <w:rPr>
          <w:rFonts w:ascii="Calibri" w:hAnsi="Calibri"/>
        </w:rPr>
      </w:pPr>
      <w:r w:rsidRPr="00072F1C">
        <w:rPr>
          <w:rFonts w:ascii="Calibri" w:hAnsi="Calibri"/>
        </w:rPr>
        <w:t>Many of you know that my wife, Gena, was a music teacher before she started working for the church. Gena has an identical twin sister. Yes, they are identical twins, not fraternal twins. They were best friends growing up. They dated guys who were friends. They majored in the same field of study at the university. They were college roommates. Anything you can do in life with somebody else, they did. Gena and her sister, Ginger (they have the same initials, for crying out loud!), are thicker than thieves. They are twin sisters. Gena is a little bit more beautiful. I will say that. It was close. My sister-in-law is not here, so I can be honest about certain things.</w:t>
      </w:r>
    </w:p>
    <w:p w14:paraId="57E7053E" w14:textId="77777777" w:rsidR="00072F1C" w:rsidRPr="00072F1C" w:rsidRDefault="00072F1C" w:rsidP="00072F1C">
      <w:pPr>
        <w:spacing w:line="276" w:lineRule="auto"/>
        <w:rPr>
          <w:rFonts w:ascii="Calibri" w:hAnsi="Calibri"/>
        </w:rPr>
      </w:pPr>
    </w:p>
    <w:p w14:paraId="54C10FF6" w14:textId="3DBE3C59" w:rsidR="00072F1C" w:rsidRPr="00072F1C" w:rsidRDefault="00072F1C" w:rsidP="00072F1C">
      <w:pPr>
        <w:spacing w:line="276" w:lineRule="auto"/>
        <w:rPr>
          <w:rFonts w:ascii="Calibri" w:hAnsi="Calibri"/>
        </w:rPr>
      </w:pPr>
      <w:r w:rsidRPr="00072F1C">
        <w:rPr>
          <w:rFonts w:ascii="Calibri" w:hAnsi="Calibri"/>
        </w:rPr>
        <w:t>A few years ago, we lived relatively close to my brother and sister-in-law. Gena was a music teacher at one school and her sister was a music teacher at another school down the road. They went to their principals and asked, “For April Fools, can we trade schools?” Both principals said, “What a great idea!” They made little notes for each other about who the bad kids were in each class (where they sat, what their proclivities were) so they could fake it a little bit. They gave each other the lesson plans.</w:t>
      </w:r>
    </w:p>
    <w:p w14:paraId="0D8E348D" w14:textId="77777777" w:rsidR="00072F1C" w:rsidRPr="00072F1C" w:rsidRDefault="00072F1C" w:rsidP="00072F1C">
      <w:pPr>
        <w:spacing w:line="276" w:lineRule="auto"/>
        <w:rPr>
          <w:rFonts w:ascii="Calibri" w:hAnsi="Calibri"/>
        </w:rPr>
      </w:pPr>
    </w:p>
    <w:p w14:paraId="2382B315" w14:textId="77777777" w:rsidR="00072F1C" w:rsidRPr="00072F1C" w:rsidRDefault="00072F1C" w:rsidP="00072F1C">
      <w:pPr>
        <w:spacing w:line="276" w:lineRule="auto"/>
        <w:rPr>
          <w:rFonts w:ascii="Calibri" w:hAnsi="Calibri"/>
        </w:rPr>
      </w:pPr>
      <w:r w:rsidRPr="00072F1C">
        <w:rPr>
          <w:rFonts w:ascii="Calibri" w:hAnsi="Calibri"/>
        </w:rPr>
        <w:t>It kind of freaked the class out. Most of the kids didn't discern what was going on. They knew something was a little off, but they didn't really know what it was. Gena and Ginger had their hair the same back then too, so it was a little easier to do this.</w:t>
      </w:r>
    </w:p>
    <w:p w14:paraId="681CE666" w14:textId="77777777" w:rsidR="00072F1C" w:rsidRPr="00072F1C" w:rsidRDefault="00072F1C" w:rsidP="00072F1C">
      <w:pPr>
        <w:spacing w:line="276" w:lineRule="auto"/>
        <w:rPr>
          <w:rFonts w:ascii="Calibri" w:hAnsi="Calibri"/>
        </w:rPr>
      </w:pPr>
    </w:p>
    <w:p w14:paraId="37BFB29E" w14:textId="4F8BF466" w:rsidR="00072F1C" w:rsidRPr="00072F1C" w:rsidRDefault="00072F1C" w:rsidP="00072F1C">
      <w:pPr>
        <w:spacing w:line="276" w:lineRule="auto"/>
        <w:rPr>
          <w:rFonts w:ascii="Calibri" w:hAnsi="Calibri"/>
        </w:rPr>
      </w:pPr>
      <w:r w:rsidRPr="00072F1C">
        <w:rPr>
          <w:rFonts w:ascii="Calibri" w:hAnsi="Calibri"/>
        </w:rPr>
        <w:t>At the end of the day, Gena and Ginger would reveal themselves to the class. They were with a kindergarten class at the end of the day. This little kindergartner, named Joey, walked up to Gena and Ginger. He was kind of a chubby, hunchback little kindergartner. He waddled up to the front of the class and said, “There is two M</w:t>
      </w:r>
      <w:r w:rsidR="00E431B2">
        <w:rPr>
          <w:rFonts w:ascii="Calibri" w:hAnsi="Calibri"/>
        </w:rPr>
        <w:t>r</w:t>
      </w:r>
      <w:r w:rsidRPr="00072F1C">
        <w:rPr>
          <w:rFonts w:ascii="Calibri" w:hAnsi="Calibri"/>
        </w:rPr>
        <w:t>s</w:t>
      </w:r>
      <w:r w:rsidR="00E431B2">
        <w:rPr>
          <w:rFonts w:ascii="Calibri" w:hAnsi="Calibri"/>
        </w:rPr>
        <w:t>.</w:t>
      </w:r>
      <w:r w:rsidRPr="00072F1C">
        <w:rPr>
          <w:rFonts w:ascii="Calibri" w:hAnsi="Calibri"/>
        </w:rPr>
        <w:t xml:space="preserve"> Hellers,” and then he waddled off. </w:t>
      </w:r>
    </w:p>
    <w:p w14:paraId="50342FE3" w14:textId="77777777" w:rsidR="00072F1C" w:rsidRPr="00072F1C" w:rsidRDefault="00072F1C" w:rsidP="00072F1C">
      <w:pPr>
        <w:spacing w:line="276" w:lineRule="auto"/>
        <w:rPr>
          <w:rFonts w:ascii="Calibri" w:hAnsi="Calibri"/>
        </w:rPr>
      </w:pPr>
    </w:p>
    <w:p w14:paraId="7D1E0528" w14:textId="77099EE2" w:rsidR="00072F1C" w:rsidRPr="00072F1C" w:rsidRDefault="00072F1C" w:rsidP="00072F1C">
      <w:pPr>
        <w:spacing w:line="276" w:lineRule="auto"/>
        <w:rPr>
          <w:rFonts w:ascii="Calibri" w:hAnsi="Calibri"/>
        </w:rPr>
      </w:pPr>
      <w:r w:rsidRPr="00072F1C">
        <w:rPr>
          <w:rFonts w:ascii="Calibri" w:hAnsi="Calibri"/>
        </w:rPr>
        <w:t>We’ve had this joke for a long time in our house, there are “two M</w:t>
      </w:r>
      <w:r w:rsidR="00E431B2">
        <w:rPr>
          <w:rFonts w:ascii="Calibri" w:hAnsi="Calibri"/>
        </w:rPr>
        <w:t>rs.</w:t>
      </w:r>
      <w:r w:rsidRPr="00072F1C">
        <w:rPr>
          <w:rFonts w:ascii="Calibri" w:hAnsi="Calibri"/>
        </w:rPr>
        <w:t xml:space="preserve"> Hellers” and I was thinking about that this week because the Bible tells us that there are two of us. There is the spiritual person and then there is the physical person. There are two </w:t>
      </w:r>
      <w:proofErr w:type="spellStart"/>
      <w:r w:rsidRPr="00072F1C">
        <w:rPr>
          <w:rFonts w:ascii="Calibri" w:hAnsi="Calibri"/>
        </w:rPr>
        <w:t>yous</w:t>
      </w:r>
      <w:proofErr w:type="spellEnd"/>
      <w:r w:rsidRPr="00072F1C">
        <w:rPr>
          <w:rFonts w:ascii="Calibri" w:hAnsi="Calibri"/>
        </w:rPr>
        <w:t xml:space="preserve">. Did you know that? There are two </w:t>
      </w:r>
      <w:proofErr w:type="spellStart"/>
      <w:r w:rsidRPr="00072F1C">
        <w:rPr>
          <w:rFonts w:ascii="Calibri" w:hAnsi="Calibri"/>
        </w:rPr>
        <w:t>yous</w:t>
      </w:r>
      <w:proofErr w:type="spellEnd"/>
      <w:r w:rsidRPr="00072F1C">
        <w:rPr>
          <w:rFonts w:ascii="Calibri" w:hAnsi="Calibri"/>
        </w:rPr>
        <w:t xml:space="preserve">. There are two Miss Hellers. There are two Roberts. There are two </w:t>
      </w:r>
      <w:proofErr w:type="spellStart"/>
      <w:r w:rsidRPr="00072F1C">
        <w:rPr>
          <w:rFonts w:ascii="Calibri" w:hAnsi="Calibri"/>
        </w:rPr>
        <w:t>Br</w:t>
      </w:r>
      <w:r w:rsidR="00E431B2">
        <w:rPr>
          <w:rFonts w:ascii="Calibri" w:hAnsi="Calibri"/>
        </w:rPr>
        <w:t>y</w:t>
      </w:r>
      <w:r w:rsidRPr="00072F1C">
        <w:rPr>
          <w:rFonts w:ascii="Calibri" w:hAnsi="Calibri"/>
        </w:rPr>
        <w:t>ns</w:t>
      </w:r>
      <w:proofErr w:type="spellEnd"/>
      <w:r w:rsidRPr="00072F1C">
        <w:rPr>
          <w:rFonts w:ascii="Calibri" w:hAnsi="Calibri"/>
        </w:rPr>
        <w:t xml:space="preserve">. There are two Almas. There are two of you. There is who you are in the natural sense and then there is who you are in Christ. I titled the message today, “The Two Me’s,” because there are two </w:t>
      </w:r>
      <w:proofErr w:type="spellStart"/>
      <w:r w:rsidRPr="00072F1C">
        <w:rPr>
          <w:rFonts w:ascii="Calibri" w:hAnsi="Calibri"/>
        </w:rPr>
        <w:t>me’s</w:t>
      </w:r>
      <w:proofErr w:type="spellEnd"/>
      <w:r w:rsidRPr="00072F1C">
        <w:rPr>
          <w:rFonts w:ascii="Calibri" w:hAnsi="Calibri"/>
        </w:rPr>
        <w:t xml:space="preserve"> or the two </w:t>
      </w:r>
      <w:proofErr w:type="spellStart"/>
      <w:r w:rsidRPr="00072F1C">
        <w:rPr>
          <w:rFonts w:ascii="Calibri" w:hAnsi="Calibri"/>
        </w:rPr>
        <w:t>yous</w:t>
      </w:r>
      <w:proofErr w:type="spellEnd"/>
      <w:r w:rsidRPr="00072F1C">
        <w:rPr>
          <w:rFonts w:ascii="Calibri" w:hAnsi="Calibri"/>
        </w:rPr>
        <w:t xml:space="preserve">. </w:t>
      </w:r>
    </w:p>
    <w:p w14:paraId="03B8CCBE" w14:textId="77777777" w:rsidR="00072F1C" w:rsidRPr="00072F1C" w:rsidRDefault="00072F1C" w:rsidP="00072F1C">
      <w:pPr>
        <w:spacing w:line="276" w:lineRule="auto"/>
        <w:rPr>
          <w:rFonts w:ascii="Calibri" w:hAnsi="Calibri"/>
        </w:rPr>
      </w:pPr>
    </w:p>
    <w:p w14:paraId="55F0DA14" w14:textId="77777777" w:rsidR="00E431B2" w:rsidRDefault="00072F1C" w:rsidP="00072F1C">
      <w:pPr>
        <w:spacing w:line="276" w:lineRule="auto"/>
        <w:rPr>
          <w:rFonts w:ascii="Calibri" w:hAnsi="Calibri"/>
        </w:rPr>
      </w:pPr>
      <w:r w:rsidRPr="00072F1C">
        <w:rPr>
          <w:rFonts w:ascii="Calibri" w:hAnsi="Calibri"/>
        </w:rPr>
        <w:lastRenderedPageBreak/>
        <w:t xml:space="preserve">We want to look today at Galatians 2:20 where the Apostle Paul lines out what it means to be a new creation in Christ. The two </w:t>
      </w:r>
      <w:proofErr w:type="spellStart"/>
      <w:r w:rsidRPr="00072F1C">
        <w:rPr>
          <w:rFonts w:ascii="Calibri" w:hAnsi="Calibri"/>
        </w:rPr>
        <w:t>yous</w:t>
      </w:r>
      <w:proofErr w:type="spellEnd"/>
      <w:r w:rsidRPr="00072F1C">
        <w:rPr>
          <w:rFonts w:ascii="Calibri" w:hAnsi="Calibri"/>
        </w:rPr>
        <w:t xml:space="preserve">. </w:t>
      </w:r>
    </w:p>
    <w:p w14:paraId="3B71D858" w14:textId="77777777" w:rsidR="00E431B2" w:rsidRDefault="00E431B2" w:rsidP="00072F1C">
      <w:pPr>
        <w:spacing w:line="276" w:lineRule="auto"/>
        <w:rPr>
          <w:rFonts w:ascii="Calibri" w:hAnsi="Calibri"/>
        </w:rPr>
      </w:pPr>
    </w:p>
    <w:p w14:paraId="2193C7BB" w14:textId="380CE968" w:rsidR="00072F1C" w:rsidRPr="00072F1C" w:rsidRDefault="00072F1C" w:rsidP="00072F1C">
      <w:pPr>
        <w:spacing w:line="276" w:lineRule="auto"/>
        <w:rPr>
          <w:rFonts w:ascii="Calibri" w:hAnsi="Calibri"/>
        </w:rPr>
      </w:pPr>
      <w:r w:rsidRPr="00072F1C">
        <w:rPr>
          <w:rFonts w:ascii="Calibri" w:hAnsi="Calibri"/>
        </w:rPr>
        <w:t xml:space="preserve">Before I read that Scripture, I want to go over the </w:t>
      </w:r>
      <w:r w:rsidR="00E431B2">
        <w:rPr>
          <w:rFonts w:ascii="Calibri" w:hAnsi="Calibri"/>
        </w:rPr>
        <w:t>five</w:t>
      </w:r>
      <w:r w:rsidRPr="00072F1C">
        <w:rPr>
          <w:rFonts w:ascii="Calibri" w:hAnsi="Calibri"/>
        </w:rPr>
        <w:t xml:space="preserve"> values or culture statements for Edge Church. Over the next five weeks we’re laying the foundation of the church.</w:t>
      </w:r>
      <w:r w:rsidR="00E431B2">
        <w:rPr>
          <w:rFonts w:ascii="Calibri" w:hAnsi="Calibri"/>
        </w:rPr>
        <w:t xml:space="preserve"> </w:t>
      </w:r>
      <w:r w:rsidRPr="00072F1C">
        <w:rPr>
          <w:rFonts w:ascii="Calibri" w:hAnsi="Calibri"/>
        </w:rPr>
        <w:t>Here’s what we're going to talk about.</w:t>
      </w:r>
    </w:p>
    <w:p w14:paraId="3D620C0D" w14:textId="77777777" w:rsidR="00072F1C" w:rsidRPr="00072F1C" w:rsidRDefault="00072F1C" w:rsidP="00072F1C">
      <w:pPr>
        <w:spacing w:line="276" w:lineRule="auto"/>
        <w:rPr>
          <w:rFonts w:ascii="Calibri" w:hAnsi="Calibri"/>
        </w:rPr>
      </w:pPr>
    </w:p>
    <w:p w14:paraId="0D29744D" w14:textId="5F85DB79" w:rsidR="00E431B2" w:rsidRPr="00E431B2" w:rsidRDefault="00E431B2" w:rsidP="00072F1C">
      <w:pPr>
        <w:spacing w:line="276" w:lineRule="auto"/>
        <w:rPr>
          <w:rFonts w:ascii="Calibri" w:hAnsi="Calibri"/>
          <w:i/>
          <w:iCs/>
        </w:rPr>
      </w:pPr>
      <w:r>
        <w:rPr>
          <w:rFonts w:ascii="Calibri" w:hAnsi="Calibri"/>
          <w:i/>
          <w:iCs/>
        </w:rPr>
        <w:t>Christ Centered</w:t>
      </w:r>
    </w:p>
    <w:p w14:paraId="7575349F" w14:textId="517E2A20" w:rsidR="00072F1C" w:rsidRPr="00072F1C" w:rsidRDefault="00E431B2" w:rsidP="00072F1C">
      <w:pPr>
        <w:spacing w:line="276" w:lineRule="auto"/>
        <w:rPr>
          <w:rFonts w:ascii="Calibri" w:hAnsi="Calibri"/>
        </w:rPr>
      </w:pPr>
      <w:r>
        <w:rPr>
          <w:rFonts w:ascii="Calibri" w:hAnsi="Calibri"/>
        </w:rPr>
        <w:t>Everything</w:t>
      </w:r>
      <w:r w:rsidR="00072F1C" w:rsidRPr="00072F1C">
        <w:rPr>
          <w:rFonts w:ascii="Calibri" w:hAnsi="Calibri"/>
        </w:rPr>
        <w:t xml:space="preserve"> we do revolves around Jesus. That's this morning. </w:t>
      </w:r>
    </w:p>
    <w:p w14:paraId="6C4D0A48" w14:textId="77777777" w:rsidR="00E431B2" w:rsidRDefault="00E431B2" w:rsidP="00072F1C">
      <w:pPr>
        <w:spacing w:line="276" w:lineRule="auto"/>
        <w:rPr>
          <w:rFonts w:ascii="Calibri" w:hAnsi="Calibri"/>
        </w:rPr>
      </w:pPr>
    </w:p>
    <w:p w14:paraId="593DDB4E" w14:textId="7CA896FA" w:rsidR="00E431B2" w:rsidRPr="00E431B2" w:rsidRDefault="00E431B2" w:rsidP="00072F1C">
      <w:pPr>
        <w:spacing w:line="276" w:lineRule="auto"/>
        <w:rPr>
          <w:rFonts w:ascii="Calibri" w:hAnsi="Calibri"/>
          <w:i/>
          <w:iCs/>
        </w:rPr>
      </w:pPr>
      <w:r>
        <w:rPr>
          <w:rFonts w:ascii="Calibri" w:hAnsi="Calibri"/>
          <w:i/>
          <w:iCs/>
        </w:rPr>
        <w:t>Biblically Grounded</w:t>
      </w:r>
    </w:p>
    <w:p w14:paraId="2C70B92A" w14:textId="1BB36DBF" w:rsidR="00072F1C" w:rsidRPr="00072F1C" w:rsidRDefault="00072F1C" w:rsidP="00072F1C">
      <w:pPr>
        <w:spacing w:line="276" w:lineRule="auto"/>
        <w:rPr>
          <w:rFonts w:ascii="Calibri" w:hAnsi="Calibri"/>
        </w:rPr>
      </w:pPr>
      <w:r w:rsidRPr="00072F1C">
        <w:rPr>
          <w:rFonts w:ascii="Calibri" w:hAnsi="Calibri"/>
        </w:rPr>
        <w:t xml:space="preserve">The Old and New Testaments are our sources of truth and inspiration. Everything we do is grounded in Scripture. We’ll talk about that next </w:t>
      </w:r>
      <w:r w:rsidR="00E431B2">
        <w:rPr>
          <w:rFonts w:ascii="Calibri" w:hAnsi="Calibri"/>
        </w:rPr>
        <w:t>week</w:t>
      </w:r>
      <w:r w:rsidRPr="00072F1C">
        <w:rPr>
          <w:rFonts w:ascii="Calibri" w:hAnsi="Calibri"/>
        </w:rPr>
        <w:t xml:space="preserve">. </w:t>
      </w:r>
    </w:p>
    <w:p w14:paraId="460F0A70" w14:textId="77777777" w:rsidR="00E431B2" w:rsidRDefault="00E431B2" w:rsidP="00072F1C">
      <w:pPr>
        <w:spacing w:line="276" w:lineRule="auto"/>
        <w:rPr>
          <w:rFonts w:ascii="Calibri" w:hAnsi="Calibri"/>
        </w:rPr>
      </w:pPr>
    </w:p>
    <w:p w14:paraId="389C3636" w14:textId="5D6F2279" w:rsidR="00E431B2" w:rsidRPr="00E431B2" w:rsidRDefault="00E431B2" w:rsidP="00072F1C">
      <w:pPr>
        <w:spacing w:line="276" w:lineRule="auto"/>
        <w:rPr>
          <w:rFonts w:ascii="Calibri" w:hAnsi="Calibri"/>
          <w:i/>
          <w:iCs/>
        </w:rPr>
      </w:pPr>
      <w:r>
        <w:rPr>
          <w:rFonts w:ascii="Calibri" w:hAnsi="Calibri"/>
          <w:i/>
          <w:iCs/>
        </w:rPr>
        <w:t>Culturally Relevant</w:t>
      </w:r>
    </w:p>
    <w:p w14:paraId="6AD8D6ED" w14:textId="4B95A3E4" w:rsidR="00072F1C" w:rsidRPr="00072F1C" w:rsidRDefault="00072F1C" w:rsidP="00072F1C">
      <w:pPr>
        <w:spacing w:line="276" w:lineRule="auto"/>
        <w:rPr>
          <w:rFonts w:ascii="Calibri" w:hAnsi="Calibri"/>
        </w:rPr>
      </w:pPr>
      <w:r w:rsidRPr="00072F1C">
        <w:rPr>
          <w:rFonts w:ascii="Calibri" w:hAnsi="Calibri"/>
        </w:rPr>
        <w:t>We're not afraid to talk about the cultural issues. We are engaging the struggles and the issues of the 21</w:t>
      </w:r>
      <w:r w:rsidRPr="00072F1C">
        <w:rPr>
          <w:rFonts w:ascii="Calibri" w:hAnsi="Calibri"/>
          <w:vertAlign w:val="superscript"/>
        </w:rPr>
        <w:t>st</w:t>
      </w:r>
      <w:r w:rsidRPr="00072F1C">
        <w:rPr>
          <w:rFonts w:ascii="Calibri" w:hAnsi="Calibri"/>
        </w:rPr>
        <w:t xml:space="preserve"> century and helping people spiritually and practically. We’re taking the old faith and explaining it in a new context. We believe all the </w:t>
      </w:r>
      <w:r w:rsidR="00E431B2">
        <w:rPr>
          <w:rFonts w:ascii="Calibri" w:hAnsi="Calibri"/>
        </w:rPr>
        <w:t xml:space="preserve">[old] </w:t>
      </w:r>
      <w:r w:rsidRPr="00072F1C">
        <w:rPr>
          <w:rFonts w:ascii="Calibri" w:hAnsi="Calibri"/>
        </w:rPr>
        <w:t xml:space="preserve">stuff that Christians have believed for 2,000 years, but we're explaining it to a new generation. A lot of people haven't read the Bible very much. We’ll talk about that in Week 3. </w:t>
      </w:r>
    </w:p>
    <w:p w14:paraId="1BBA3890" w14:textId="77777777" w:rsidR="00072F1C" w:rsidRPr="00072F1C" w:rsidRDefault="00072F1C" w:rsidP="00072F1C">
      <w:pPr>
        <w:spacing w:line="276" w:lineRule="auto"/>
        <w:rPr>
          <w:rFonts w:ascii="Calibri" w:hAnsi="Calibri"/>
        </w:rPr>
      </w:pPr>
    </w:p>
    <w:p w14:paraId="4D497FFF" w14:textId="77777777" w:rsidR="00E431B2" w:rsidRDefault="00E431B2" w:rsidP="00072F1C">
      <w:pPr>
        <w:spacing w:line="276" w:lineRule="auto"/>
        <w:rPr>
          <w:rFonts w:ascii="Calibri" w:hAnsi="Calibri"/>
        </w:rPr>
      </w:pPr>
      <w:r>
        <w:rPr>
          <w:rFonts w:ascii="Calibri" w:hAnsi="Calibri"/>
          <w:i/>
          <w:iCs/>
        </w:rPr>
        <w:t>Outward Focused</w:t>
      </w:r>
      <w:r w:rsidR="00072F1C" w:rsidRPr="00072F1C">
        <w:rPr>
          <w:rFonts w:ascii="Calibri" w:hAnsi="Calibri"/>
        </w:rPr>
        <w:t xml:space="preserve"> </w:t>
      </w:r>
    </w:p>
    <w:p w14:paraId="5218A688" w14:textId="3C636C96" w:rsidR="00072F1C" w:rsidRPr="00072F1C" w:rsidRDefault="00072F1C" w:rsidP="00072F1C">
      <w:pPr>
        <w:spacing w:line="276" w:lineRule="auto"/>
        <w:rPr>
          <w:rFonts w:ascii="Calibri" w:hAnsi="Calibri"/>
        </w:rPr>
      </w:pPr>
      <w:r w:rsidRPr="00072F1C">
        <w:rPr>
          <w:rFonts w:ascii="Calibri" w:hAnsi="Calibri"/>
        </w:rPr>
        <w:t>We love to welcome new people. Jesus said, “Go out unto the highways and the byways to fill my house with people.” We want new people to come be a part of the family. We’re not a group of Christians who are just focused on our own needs and our own ideas. We're looking outward. We're inviting people. We're bringing people. We're putting together strategies to bring new people into the church. That's good.</w:t>
      </w:r>
    </w:p>
    <w:p w14:paraId="16B98E6B" w14:textId="77777777" w:rsidR="00072F1C" w:rsidRPr="00072F1C" w:rsidRDefault="00072F1C" w:rsidP="00072F1C">
      <w:pPr>
        <w:spacing w:line="276" w:lineRule="auto"/>
        <w:rPr>
          <w:rFonts w:ascii="Calibri" w:hAnsi="Calibri"/>
        </w:rPr>
      </w:pPr>
    </w:p>
    <w:p w14:paraId="2F02F9E4" w14:textId="77777777" w:rsidR="00E431B2" w:rsidRDefault="00E431B2" w:rsidP="00072F1C">
      <w:pPr>
        <w:spacing w:line="276" w:lineRule="auto"/>
        <w:rPr>
          <w:rFonts w:ascii="Calibri" w:hAnsi="Calibri"/>
          <w:i/>
          <w:iCs/>
        </w:rPr>
      </w:pPr>
      <w:r>
        <w:rPr>
          <w:rFonts w:ascii="Calibri" w:hAnsi="Calibri"/>
          <w:i/>
          <w:iCs/>
        </w:rPr>
        <w:t>Revival Ready</w:t>
      </w:r>
    </w:p>
    <w:p w14:paraId="67995EA2" w14:textId="7FF100A8" w:rsidR="00072F1C" w:rsidRPr="00072F1C" w:rsidRDefault="00E431B2" w:rsidP="00072F1C">
      <w:pPr>
        <w:spacing w:line="276" w:lineRule="auto"/>
        <w:rPr>
          <w:rFonts w:ascii="Calibri" w:hAnsi="Calibri"/>
        </w:rPr>
      </w:pPr>
      <w:r>
        <w:rPr>
          <w:rFonts w:ascii="Calibri" w:hAnsi="Calibri"/>
        </w:rPr>
        <w:t xml:space="preserve">This </w:t>
      </w:r>
      <w:r w:rsidR="00072F1C" w:rsidRPr="00072F1C">
        <w:rPr>
          <w:rFonts w:ascii="Calibri" w:hAnsi="Calibri"/>
        </w:rPr>
        <w:t>means we are expecting God to move in the city of Austin and in our church.</w:t>
      </w:r>
    </w:p>
    <w:p w14:paraId="01D05CCC" w14:textId="77777777" w:rsidR="00072F1C" w:rsidRPr="00072F1C" w:rsidRDefault="00072F1C" w:rsidP="00072F1C">
      <w:pPr>
        <w:spacing w:line="276" w:lineRule="auto"/>
        <w:rPr>
          <w:rFonts w:ascii="Calibri" w:hAnsi="Calibri"/>
        </w:rPr>
      </w:pPr>
    </w:p>
    <w:p w14:paraId="3184BFD3" w14:textId="77777777" w:rsidR="00072F1C" w:rsidRPr="00072F1C" w:rsidRDefault="00072F1C" w:rsidP="00072F1C">
      <w:pPr>
        <w:spacing w:line="276" w:lineRule="auto"/>
        <w:rPr>
          <w:rFonts w:ascii="Calibri" w:hAnsi="Calibri"/>
        </w:rPr>
      </w:pPr>
      <w:r w:rsidRPr="00072F1C">
        <w:rPr>
          <w:rFonts w:ascii="Calibri" w:hAnsi="Calibri"/>
        </w:rPr>
        <w:t xml:space="preserve">Those are five distinctives about Edge Church that make our church unique and different. We're focused on those five things. I'm going to go through scripturally and explain those things over the next five weeks. </w:t>
      </w:r>
    </w:p>
    <w:p w14:paraId="4CBFC098" w14:textId="77777777" w:rsidR="00072F1C" w:rsidRPr="00072F1C" w:rsidRDefault="00072F1C" w:rsidP="00072F1C">
      <w:pPr>
        <w:spacing w:line="276" w:lineRule="auto"/>
        <w:rPr>
          <w:rFonts w:ascii="Calibri" w:hAnsi="Calibri"/>
        </w:rPr>
      </w:pPr>
    </w:p>
    <w:p w14:paraId="734C67E0" w14:textId="77777777" w:rsidR="00072F1C" w:rsidRPr="00072F1C" w:rsidRDefault="00072F1C" w:rsidP="00072F1C">
      <w:pPr>
        <w:spacing w:line="276" w:lineRule="auto"/>
        <w:rPr>
          <w:rFonts w:ascii="Calibri" w:hAnsi="Calibri"/>
        </w:rPr>
      </w:pPr>
      <w:r w:rsidRPr="00072F1C">
        <w:rPr>
          <w:rFonts w:ascii="Calibri" w:hAnsi="Calibri"/>
        </w:rPr>
        <w:t xml:space="preserve">Let’s talk about the two </w:t>
      </w:r>
      <w:proofErr w:type="spellStart"/>
      <w:r w:rsidRPr="00072F1C">
        <w:rPr>
          <w:rFonts w:ascii="Calibri" w:hAnsi="Calibri"/>
        </w:rPr>
        <w:t>me’s</w:t>
      </w:r>
      <w:proofErr w:type="spellEnd"/>
      <w:r w:rsidRPr="00072F1C">
        <w:rPr>
          <w:rFonts w:ascii="Calibri" w:hAnsi="Calibri"/>
        </w:rPr>
        <w:t xml:space="preserve">, the two </w:t>
      </w:r>
      <w:proofErr w:type="spellStart"/>
      <w:r w:rsidRPr="00072F1C">
        <w:rPr>
          <w:rFonts w:ascii="Calibri" w:hAnsi="Calibri"/>
        </w:rPr>
        <w:t>yous</w:t>
      </w:r>
      <w:proofErr w:type="spellEnd"/>
      <w:r w:rsidRPr="00072F1C">
        <w:rPr>
          <w:rFonts w:ascii="Calibri" w:hAnsi="Calibri"/>
        </w:rPr>
        <w:t xml:space="preserve">. </w:t>
      </w:r>
    </w:p>
    <w:p w14:paraId="5539E25A" w14:textId="77777777" w:rsidR="00072F1C" w:rsidRPr="00072F1C" w:rsidRDefault="00072F1C" w:rsidP="00072F1C">
      <w:pPr>
        <w:spacing w:line="276" w:lineRule="auto"/>
        <w:rPr>
          <w:rFonts w:ascii="Calibri" w:hAnsi="Calibri"/>
        </w:rPr>
      </w:pPr>
    </w:p>
    <w:p w14:paraId="28AD78C7" w14:textId="77777777" w:rsidR="00072F1C" w:rsidRPr="00072F1C" w:rsidRDefault="00072F1C" w:rsidP="00072F1C">
      <w:pPr>
        <w:spacing w:line="276" w:lineRule="auto"/>
        <w:rPr>
          <w:rFonts w:ascii="Calibri" w:hAnsi="Calibri"/>
        </w:rPr>
      </w:pPr>
      <w:r w:rsidRPr="00072F1C">
        <w:rPr>
          <w:rFonts w:ascii="Calibri" w:hAnsi="Calibri"/>
        </w:rPr>
        <w:lastRenderedPageBreak/>
        <w:t>“I have been crucified with Christ, and I no longer live, but Christ lives in me. The life I now live in the body, I live by faith in the Son of God, who loved me and gave himself for me” (Galatians 2:20).</w:t>
      </w:r>
    </w:p>
    <w:p w14:paraId="21FF3B38" w14:textId="77777777" w:rsidR="00072F1C" w:rsidRPr="00072F1C" w:rsidRDefault="00072F1C" w:rsidP="00072F1C">
      <w:pPr>
        <w:spacing w:line="276" w:lineRule="auto"/>
        <w:rPr>
          <w:rFonts w:ascii="Calibri" w:hAnsi="Calibri"/>
        </w:rPr>
      </w:pPr>
    </w:p>
    <w:p w14:paraId="578F8D69" w14:textId="77777777" w:rsidR="00072F1C" w:rsidRPr="00072F1C" w:rsidRDefault="00072F1C" w:rsidP="00072F1C">
      <w:pPr>
        <w:spacing w:line="276" w:lineRule="auto"/>
        <w:rPr>
          <w:rFonts w:ascii="Calibri" w:hAnsi="Calibri"/>
          <w:b/>
          <w:bCs/>
        </w:rPr>
      </w:pPr>
      <w:r w:rsidRPr="00072F1C">
        <w:rPr>
          <w:rFonts w:ascii="Calibri" w:hAnsi="Calibri"/>
          <w:b/>
          <w:bCs/>
        </w:rPr>
        <w:t>1. The New Me Lives</w:t>
      </w:r>
    </w:p>
    <w:p w14:paraId="3930EC95" w14:textId="77777777" w:rsidR="00072F1C" w:rsidRPr="00072F1C" w:rsidRDefault="00072F1C" w:rsidP="00072F1C">
      <w:pPr>
        <w:spacing w:line="276" w:lineRule="auto"/>
        <w:rPr>
          <w:rFonts w:ascii="Calibri" w:hAnsi="Calibri"/>
          <w:b/>
          <w:bCs/>
        </w:rPr>
      </w:pPr>
    </w:p>
    <w:p w14:paraId="24F0D823" w14:textId="77777777" w:rsidR="00072F1C" w:rsidRPr="00072F1C" w:rsidRDefault="00072F1C" w:rsidP="00072F1C">
      <w:pPr>
        <w:spacing w:line="276" w:lineRule="auto"/>
        <w:rPr>
          <w:rFonts w:ascii="Calibri" w:hAnsi="Calibri"/>
        </w:rPr>
      </w:pPr>
      <w:r w:rsidRPr="00072F1C">
        <w:rPr>
          <w:rFonts w:ascii="Calibri" w:hAnsi="Calibri"/>
        </w:rPr>
        <w:t xml:space="preserve">We’ll talk about the old me dying in a minute, but let's talk about the good stuff first. God wants you to have a new life. This is the new you. If you're in Christ, you have a new life that God wants you to embrace. </w:t>
      </w:r>
    </w:p>
    <w:p w14:paraId="46A07F8C" w14:textId="77777777" w:rsidR="00072F1C" w:rsidRPr="00072F1C" w:rsidRDefault="00072F1C" w:rsidP="00072F1C">
      <w:pPr>
        <w:spacing w:line="276" w:lineRule="auto"/>
        <w:rPr>
          <w:rFonts w:ascii="Calibri" w:hAnsi="Calibri"/>
        </w:rPr>
      </w:pPr>
    </w:p>
    <w:p w14:paraId="1649E69E" w14:textId="77777777" w:rsidR="00072F1C" w:rsidRPr="00072F1C" w:rsidRDefault="00072F1C" w:rsidP="00072F1C">
      <w:pPr>
        <w:spacing w:line="276" w:lineRule="auto"/>
        <w:rPr>
          <w:rFonts w:ascii="Calibri" w:hAnsi="Calibri"/>
        </w:rPr>
      </w:pPr>
      <w:r w:rsidRPr="00072F1C">
        <w:rPr>
          <w:rFonts w:ascii="Calibri" w:hAnsi="Calibri"/>
        </w:rPr>
        <w:t xml:space="preserve">Galatians 2:20 is a paradox. The Bible is paradoxical. In fact, Jesus said that if you want to get, you have to give. He said if you want to be first, you have to be last. If you want to be over, you have to be under. If you want to live, you have to die. The whole Christian existence is paradoxical. It sounds weird to say, “How can I be a Christian who's dying so I can live?” Yes, that's the answer. We die to ourselves so we can live for Him. </w:t>
      </w:r>
    </w:p>
    <w:p w14:paraId="2C20FD30" w14:textId="77777777" w:rsidR="00072F1C" w:rsidRPr="00072F1C" w:rsidRDefault="00072F1C" w:rsidP="00072F1C">
      <w:pPr>
        <w:spacing w:line="276" w:lineRule="auto"/>
        <w:rPr>
          <w:rFonts w:ascii="Calibri" w:hAnsi="Calibri"/>
        </w:rPr>
      </w:pPr>
    </w:p>
    <w:p w14:paraId="089DE059" w14:textId="77777777" w:rsidR="00072F1C" w:rsidRPr="00072F1C" w:rsidRDefault="00072F1C" w:rsidP="00072F1C">
      <w:pPr>
        <w:spacing w:line="276" w:lineRule="auto"/>
        <w:rPr>
          <w:rFonts w:ascii="Calibri" w:hAnsi="Calibri"/>
        </w:rPr>
      </w:pPr>
      <w:r w:rsidRPr="00072F1C">
        <w:rPr>
          <w:rFonts w:ascii="Calibri" w:hAnsi="Calibri"/>
        </w:rPr>
        <w:t>The new me lives. Let me explain that a little bit more with a couple of cross references.</w:t>
      </w:r>
    </w:p>
    <w:p w14:paraId="2BB47BDE" w14:textId="77777777" w:rsidR="00072F1C" w:rsidRPr="00072F1C" w:rsidRDefault="00072F1C" w:rsidP="00072F1C">
      <w:pPr>
        <w:spacing w:line="276" w:lineRule="auto"/>
        <w:rPr>
          <w:rFonts w:ascii="Calibri" w:hAnsi="Calibri"/>
        </w:rPr>
      </w:pPr>
    </w:p>
    <w:p w14:paraId="4600BCB4" w14:textId="77777777" w:rsidR="00072F1C" w:rsidRPr="00072F1C" w:rsidRDefault="00072F1C" w:rsidP="00072F1C">
      <w:pPr>
        <w:spacing w:line="276" w:lineRule="auto"/>
        <w:rPr>
          <w:rFonts w:ascii="Calibri" w:hAnsi="Calibri"/>
        </w:rPr>
      </w:pPr>
      <w:r w:rsidRPr="00072F1C">
        <w:rPr>
          <w:rFonts w:ascii="Calibri" w:hAnsi="Calibri"/>
        </w:rPr>
        <w:t xml:space="preserve">“I have come so that they may have life and have it abundantly” (John 10:10). </w:t>
      </w:r>
    </w:p>
    <w:p w14:paraId="2554230E" w14:textId="77777777" w:rsidR="00072F1C" w:rsidRPr="00072F1C" w:rsidRDefault="00072F1C" w:rsidP="00072F1C">
      <w:pPr>
        <w:spacing w:line="276" w:lineRule="auto"/>
        <w:rPr>
          <w:rFonts w:ascii="Calibri" w:hAnsi="Calibri"/>
        </w:rPr>
      </w:pPr>
    </w:p>
    <w:p w14:paraId="27D18583" w14:textId="77777777" w:rsidR="00072F1C" w:rsidRPr="00072F1C" w:rsidRDefault="00072F1C" w:rsidP="00072F1C">
      <w:pPr>
        <w:spacing w:line="276" w:lineRule="auto"/>
        <w:rPr>
          <w:rFonts w:ascii="Calibri" w:hAnsi="Calibri"/>
        </w:rPr>
      </w:pPr>
      <w:r w:rsidRPr="00072F1C">
        <w:rPr>
          <w:rFonts w:ascii="Calibri" w:hAnsi="Calibri"/>
        </w:rPr>
        <w:t xml:space="preserve">That word “abundantly” means extraordinarily. Did you know that a life with Jesus is extraordinary? It goes beyond normal capacities. It exceeds expectations, we might say. </w:t>
      </w:r>
    </w:p>
    <w:p w14:paraId="2BFBB9A0" w14:textId="77777777" w:rsidR="00072F1C" w:rsidRPr="00072F1C" w:rsidRDefault="00072F1C" w:rsidP="00072F1C">
      <w:pPr>
        <w:spacing w:line="276" w:lineRule="auto"/>
        <w:rPr>
          <w:rFonts w:ascii="Calibri" w:hAnsi="Calibri"/>
        </w:rPr>
      </w:pPr>
    </w:p>
    <w:p w14:paraId="730CEA17" w14:textId="77777777" w:rsidR="00072F1C" w:rsidRPr="00072F1C" w:rsidRDefault="00072F1C" w:rsidP="00072F1C">
      <w:pPr>
        <w:spacing w:line="276" w:lineRule="auto"/>
        <w:rPr>
          <w:rFonts w:ascii="Calibri" w:hAnsi="Calibri"/>
        </w:rPr>
      </w:pPr>
      <w:r w:rsidRPr="00072F1C">
        <w:rPr>
          <w:rFonts w:ascii="Calibri" w:hAnsi="Calibri"/>
        </w:rPr>
        <w:t>The Apostle Paul talk about this same new life.</w:t>
      </w:r>
    </w:p>
    <w:p w14:paraId="517D72AF" w14:textId="77777777" w:rsidR="00072F1C" w:rsidRPr="00072F1C" w:rsidRDefault="00072F1C" w:rsidP="00072F1C">
      <w:pPr>
        <w:spacing w:line="276" w:lineRule="auto"/>
        <w:rPr>
          <w:rFonts w:ascii="Calibri" w:hAnsi="Calibri"/>
        </w:rPr>
      </w:pPr>
    </w:p>
    <w:p w14:paraId="54A586DA" w14:textId="77777777" w:rsidR="00072F1C" w:rsidRPr="00072F1C" w:rsidRDefault="00072F1C" w:rsidP="00072F1C">
      <w:pPr>
        <w:spacing w:line="276" w:lineRule="auto"/>
        <w:rPr>
          <w:rFonts w:ascii="Calibri" w:hAnsi="Calibri"/>
        </w:rPr>
      </w:pPr>
      <w:r w:rsidRPr="00072F1C">
        <w:rPr>
          <w:rFonts w:ascii="Calibri" w:hAnsi="Calibri"/>
        </w:rPr>
        <w:t>“I pray that he may grant you, according to the riches of his glory, to be strengthened with power in your inner being through his Spirit, and that Christ may dwell in your hearts through faith. I pray that you, being rooted and firmly established in love” (Ephesians 3:16-17).</w:t>
      </w:r>
    </w:p>
    <w:p w14:paraId="6D334CE2" w14:textId="77777777" w:rsidR="00072F1C" w:rsidRPr="00072F1C" w:rsidRDefault="00072F1C" w:rsidP="00072F1C">
      <w:pPr>
        <w:spacing w:line="276" w:lineRule="auto"/>
        <w:rPr>
          <w:rFonts w:ascii="Calibri" w:hAnsi="Calibri"/>
        </w:rPr>
      </w:pPr>
    </w:p>
    <w:p w14:paraId="64196552" w14:textId="77777777" w:rsidR="00072F1C" w:rsidRPr="00072F1C" w:rsidRDefault="00072F1C" w:rsidP="00072F1C">
      <w:pPr>
        <w:spacing w:line="276" w:lineRule="auto"/>
        <w:rPr>
          <w:rFonts w:ascii="Calibri" w:hAnsi="Calibri"/>
        </w:rPr>
      </w:pPr>
      <w:r w:rsidRPr="00072F1C">
        <w:rPr>
          <w:rFonts w:ascii="Calibri" w:hAnsi="Calibri"/>
        </w:rPr>
        <w:t xml:space="preserve">I love this verse because it talks about the power being strengthened with power. When you live a new life unto Christ, you are being strengthened in power through the Spirit. This is one of the great advantages of a new life with Christ – you have the power of the Spirit within you. The Christian life is not you trying to live for God, it is God living in you. Do you see the difference? One says, “I have a religious check sheet of boxes. Don't do this. Do this. Don't go there. Don't do this.” </w:t>
      </w:r>
    </w:p>
    <w:p w14:paraId="3D50F84B" w14:textId="77777777" w:rsidR="00072F1C" w:rsidRPr="00072F1C" w:rsidRDefault="00072F1C" w:rsidP="00072F1C">
      <w:pPr>
        <w:spacing w:line="276" w:lineRule="auto"/>
        <w:rPr>
          <w:rFonts w:ascii="Calibri" w:hAnsi="Calibri"/>
        </w:rPr>
      </w:pPr>
    </w:p>
    <w:p w14:paraId="66523899" w14:textId="77777777" w:rsidR="00072F1C" w:rsidRPr="00072F1C" w:rsidRDefault="00072F1C" w:rsidP="00072F1C">
      <w:pPr>
        <w:spacing w:line="276" w:lineRule="auto"/>
        <w:rPr>
          <w:rFonts w:ascii="Calibri" w:hAnsi="Calibri"/>
        </w:rPr>
      </w:pPr>
      <w:r w:rsidRPr="00072F1C">
        <w:rPr>
          <w:rFonts w:ascii="Calibri" w:hAnsi="Calibri"/>
        </w:rPr>
        <w:lastRenderedPageBreak/>
        <w:t xml:space="preserve">A lot of people think, “I can't live the Christian life.” In fact, I was talking with a young lady, a barista at Starbucks, this week and she said, “I tried to be religious and it just wasn't for me.” A lot of people look at the Christian life like that. “It’s me trying to please God.” </w:t>
      </w:r>
    </w:p>
    <w:p w14:paraId="7B52403D" w14:textId="77777777" w:rsidR="00072F1C" w:rsidRPr="00072F1C" w:rsidRDefault="00072F1C" w:rsidP="00072F1C">
      <w:pPr>
        <w:spacing w:line="276" w:lineRule="auto"/>
        <w:rPr>
          <w:rFonts w:ascii="Calibri" w:hAnsi="Calibri"/>
        </w:rPr>
      </w:pPr>
    </w:p>
    <w:p w14:paraId="1D774B44" w14:textId="77777777" w:rsidR="00072F1C" w:rsidRPr="00072F1C" w:rsidRDefault="00072F1C" w:rsidP="00072F1C">
      <w:pPr>
        <w:spacing w:line="276" w:lineRule="auto"/>
        <w:rPr>
          <w:rFonts w:ascii="Calibri" w:hAnsi="Calibri"/>
        </w:rPr>
      </w:pPr>
      <w:r w:rsidRPr="00072F1C">
        <w:rPr>
          <w:rFonts w:ascii="Calibri" w:hAnsi="Calibri"/>
        </w:rPr>
        <w:t xml:space="preserve">The gospel is the opposite. The gospel is that Christ came to live in you and give you a new life. It's not you trying to please God. It's the life of God coming into you. When the Spirit is awakened, when the Spirit comes into your life, then all of a sudden you're being strengthened with power in your inner being through His Spirit, that Christ may dwell in your heart through faith. This is not just you trying to be religious. This is the life of Jesus in you. That's why the Christian life is dynamic. That's why it's powerful. </w:t>
      </w:r>
    </w:p>
    <w:p w14:paraId="048F20C9" w14:textId="77777777" w:rsidR="00072F1C" w:rsidRPr="00072F1C" w:rsidRDefault="00072F1C" w:rsidP="00072F1C">
      <w:pPr>
        <w:spacing w:line="276" w:lineRule="auto"/>
        <w:rPr>
          <w:rFonts w:ascii="Calibri" w:hAnsi="Calibri"/>
        </w:rPr>
      </w:pPr>
    </w:p>
    <w:p w14:paraId="01E97186" w14:textId="77777777" w:rsidR="00072F1C" w:rsidRPr="00072F1C" w:rsidRDefault="00072F1C" w:rsidP="00072F1C">
      <w:pPr>
        <w:spacing w:line="276" w:lineRule="auto"/>
        <w:rPr>
          <w:rFonts w:ascii="Calibri" w:hAnsi="Calibri"/>
        </w:rPr>
      </w:pPr>
      <w:r w:rsidRPr="00072F1C">
        <w:rPr>
          <w:rFonts w:ascii="Calibri" w:hAnsi="Calibri"/>
        </w:rPr>
        <w:t xml:space="preserve">When you live by faith, He lives in you. When He lives through you, you are capable of doing more. You are capable of overcoming temptation, living a life of righteousness, loving people more. How many of you have some people in your office that you work with who are difficult to love? That’s the Spirit of God. You were going to slap them, but you didn’t slap them because the Spirit is in you. That’s the new life. You’re more loving, more forgiving, more merciful, and more patient. I need to underline that one. In my flesh I am not patient, but with the Spirit I'm capable of being patient. I’m still working on that. This is the new life that God wants us to have. It's the new life in Christ. </w:t>
      </w:r>
    </w:p>
    <w:p w14:paraId="73B4E57D" w14:textId="77777777" w:rsidR="00072F1C" w:rsidRPr="00072F1C" w:rsidRDefault="00072F1C" w:rsidP="00072F1C">
      <w:pPr>
        <w:spacing w:line="276" w:lineRule="auto"/>
        <w:rPr>
          <w:rFonts w:ascii="Calibri" w:hAnsi="Calibri"/>
        </w:rPr>
      </w:pPr>
    </w:p>
    <w:p w14:paraId="7DD4D502" w14:textId="34BCEBD5" w:rsidR="00072F1C" w:rsidRPr="00072F1C" w:rsidRDefault="00072F1C" w:rsidP="00072F1C">
      <w:pPr>
        <w:spacing w:line="276" w:lineRule="auto"/>
        <w:rPr>
          <w:rFonts w:ascii="Calibri" w:hAnsi="Calibri"/>
        </w:rPr>
      </w:pPr>
      <w:r w:rsidRPr="00072F1C">
        <w:rPr>
          <w:rFonts w:ascii="Calibri" w:hAnsi="Calibri"/>
        </w:rPr>
        <w:t xml:space="preserve">You have to die in order that you can live. When we die to ourselves, we begin to live unto Christ. A lot of people think that life is great doing their own thing, but you haven't seen anything yet. The life that God has for you is </w:t>
      </w:r>
      <w:r w:rsidR="00812534">
        <w:rPr>
          <w:rFonts w:ascii="Calibri" w:hAnsi="Calibri"/>
        </w:rPr>
        <w:t>ten</w:t>
      </w:r>
      <w:r w:rsidRPr="00072F1C">
        <w:rPr>
          <w:rFonts w:ascii="Calibri" w:hAnsi="Calibri"/>
        </w:rPr>
        <w:t xml:space="preserve"> times, is far greater</w:t>
      </w:r>
      <w:r w:rsidR="00812534">
        <w:rPr>
          <w:rFonts w:ascii="Calibri" w:hAnsi="Calibri"/>
        </w:rPr>
        <w:t>,</w:t>
      </w:r>
      <w:r w:rsidRPr="00072F1C">
        <w:rPr>
          <w:rFonts w:ascii="Calibri" w:hAnsi="Calibri"/>
        </w:rPr>
        <w:t xml:space="preserve"> is the life of abundance. It's the life that exceeds expectations. It is something that is far beyond what the normal person can imagine or even comprehend. </w:t>
      </w:r>
    </w:p>
    <w:p w14:paraId="68FCB45F" w14:textId="77777777" w:rsidR="00072F1C" w:rsidRPr="00072F1C" w:rsidRDefault="00072F1C" w:rsidP="00072F1C">
      <w:pPr>
        <w:spacing w:line="276" w:lineRule="auto"/>
        <w:rPr>
          <w:rFonts w:ascii="Calibri" w:hAnsi="Calibri"/>
        </w:rPr>
      </w:pPr>
    </w:p>
    <w:p w14:paraId="41A08A16" w14:textId="77777777" w:rsidR="00072F1C" w:rsidRPr="00072F1C" w:rsidRDefault="00072F1C" w:rsidP="00072F1C">
      <w:pPr>
        <w:spacing w:line="276" w:lineRule="auto"/>
        <w:rPr>
          <w:rFonts w:ascii="Calibri" w:hAnsi="Calibri"/>
          <w:b/>
          <w:bCs/>
          <w:i/>
          <w:iCs/>
        </w:rPr>
      </w:pPr>
      <w:r w:rsidRPr="00072F1C">
        <w:rPr>
          <w:rFonts w:ascii="Calibri" w:hAnsi="Calibri"/>
          <w:b/>
          <w:bCs/>
          <w:i/>
          <w:iCs/>
        </w:rPr>
        <w:t xml:space="preserve">A. The New Me Lives </w:t>
      </w:r>
      <w:proofErr w:type="gramStart"/>
      <w:r w:rsidRPr="00072F1C">
        <w:rPr>
          <w:rFonts w:ascii="Calibri" w:hAnsi="Calibri"/>
          <w:b/>
          <w:bCs/>
          <w:i/>
          <w:iCs/>
        </w:rPr>
        <w:t>By</w:t>
      </w:r>
      <w:proofErr w:type="gramEnd"/>
      <w:r w:rsidRPr="00072F1C">
        <w:rPr>
          <w:rFonts w:ascii="Calibri" w:hAnsi="Calibri"/>
          <w:b/>
          <w:bCs/>
          <w:i/>
          <w:iCs/>
        </w:rPr>
        <w:t xml:space="preserve"> Faith</w:t>
      </w:r>
    </w:p>
    <w:p w14:paraId="46DE4535" w14:textId="77777777" w:rsidR="00072F1C" w:rsidRPr="00072F1C" w:rsidRDefault="00072F1C" w:rsidP="00072F1C">
      <w:pPr>
        <w:spacing w:line="276" w:lineRule="auto"/>
        <w:rPr>
          <w:rFonts w:ascii="Calibri" w:hAnsi="Calibri"/>
          <w:b/>
          <w:bCs/>
        </w:rPr>
      </w:pPr>
    </w:p>
    <w:p w14:paraId="5811EC93" w14:textId="77777777" w:rsidR="00072F1C" w:rsidRPr="00072F1C" w:rsidRDefault="00072F1C" w:rsidP="00072F1C">
      <w:pPr>
        <w:spacing w:line="276" w:lineRule="auto"/>
        <w:rPr>
          <w:rFonts w:ascii="Calibri" w:hAnsi="Calibri"/>
        </w:rPr>
      </w:pPr>
      <w:r w:rsidRPr="00072F1C">
        <w:rPr>
          <w:rFonts w:ascii="Calibri" w:hAnsi="Calibri"/>
        </w:rPr>
        <w:t>It’s a life of faith.</w:t>
      </w:r>
    </w:p>
    <w:p w14:paraId="42ADB9F0" w14:textId="77777777" w:rsidR="00072F1C" w:rsidRPr="00072F1C" w:rsidRDefault="00072F1C" w:rsidP="00072F1C">
      <w:pPr>
        <w:spacing w:line="276" w:lineRule="auto"/>
        <w:rPr>
          <w:rFonts w:ascii="Calibri" w:hAnsi="Calibri"/>
        </w:rPr>
      </w:pPr>
    </w:p>
    <w:p w14:paraId="1DC313AA" w14:textId="77777777" w:rsidR="00072F1C" w:rsidRPr="00072F1C" w:rsidRDefault="00072F1C" w:rsidP="00072F1C">
      <w:pPr>
        <w:spacing w:line="276" w:lineRule="auto"/>
        <w:rPr>
          <w:rFonts w:ascii="Calibri" w:hAnsi="Calibri"/>
        </w:rPr>
      </w:pPr>
      <w:r w:rsidRPr="00072F1C">
        <w:rPr>
          <w:rFonts w:ascii="Calibri" w:hAnsi="Calibri"/>
        </w:rPr>
        <w:t>“The life I know live in the body, I live by faith” (Galatians 2:20).</w:t>
      </w:r>
    </w:p>
    <w:p w14:paraId="5FD634AD" w14:textId="77777777" w:rsidR="00072F1C" w:rsidRPr="00072F1C" w:rsidRDefault="00072F1C" w:rsidP="00072F1C">
      <w:pPr>
        <w:spacing w:line="276" w:lineRule="auto"/>
        <w:rPr>
          <w:rFonts w:ascii="Calibri" w:hAnsi="Calibri"/>
        </w:rPr>
      </w:pPr>
    </w:p>
    <w:p w14:paraId="37AFBB79" w14:textId="77777777" w:rsidR="00072F1C" w:rsidRPr="00072F1C" w:rsidRDefault="00072F1C" w:rsidP="00072F1C">
      <w:pPr>
        <w:spacing w:line="276" w:lineRule="auto"/>
        <w:rPr>
          <w:rFonts w:ascii="Calibri" w:hAnsi="Calibri"/>
        </w:rPr>
      </w:pPr>
      <w:r w:rsidRPr="00072F1C">
        <w:rPr>
          <w:rFonts w:ascii="Calibri" w:hAnsi="Calibri"/>
        </w:rPr>
        <w:t>How does this life operate? It's the life of faith. I'm following what the Scriptures say, even when I don't understand it. I'm looking to God for strength when I'm suffering. I'm giving God my whole heart without reservation. I'm trusting in God more than I trust myself. That's the life of faith.</w:t>
      </w:r>
    </w:p>
    <w:p w14:paraId="6BB7D6A3" w14:textId="77777777" w:rsidR="00072F1C" w:rsidRPr="00072F1C" w:rsidRDefault="00072F1C" w:rsidP="00072F1C">
      <w:pPr>
        <w:spacing w:line="276" w:lineRule="auto"/>
        <w:rPr>
          <w:rFonts w:ascii="Calibri" w:hAnsi="Calibri"/>
        </w:rPr>
      </w:pPr>
    </w:p>
    <w:p w14:paraId="06B22893" w14:textId="77777777" w:rsidR="00072F1C" w:rsidRPr="00072F1C" w:rsidRDefault="00072F1C" w:rsidP="00072F1C">
      <w:pPr>
        <w:spacing w:line="276" w:lineRule="auto"/>
        <w:rPr>
          <w:rFonts w:ascii="Calibri" w:hAnsi="Calibri"/>
        </w:rPr>
      </w:pPr>
      <w:r w:rsidRPr="00072F1C">
        <w:rPr>
          <w:rFonts w:ascii="Calibri" w:hAnsi="Calibri"/>
        </w:rPr>
        <w:lastRenderedPageBreak/>
        <w:t xml:space="preserve">If you want to have the new life, the abundant life, you have to trust God. It is the life of faith. You can live by your own rules and by your own ideas, but you're never going to have the abundant life that God has for you. This life that Paul is describing to us is the life of faith. </w:t>
      </w:r>
    </w:p>
    <w:p w14:paraId="7BCB3E87" w14:textId="77777777" w:rsidR="00072F1C" w:rsidRPr="00072F1C" w:rsidRDefault="00072F1C" w:rsidP="00072F1C">
      <w:pPr>
        <w:spacing w:line="276" w:lineRule="auto"/>
        <w:rPr>
          <w:rFonts w:ascii="Calibri" w:hAnsi="Calibri"/>
        </w:rPr>
      </w:pPr>
    </w:p>
    <w:p w14:paraId="3F2ACAE9" w14:textId="77777777" w:rsidR="00072F1C" w:rsidRPr="00072F1C" w:rsidRDefault="00072F1C" w:rsidP="00072F1C">
      <w:pPr>
        <w:spacing w:line="276" w:lineRule="auto"/>
        <w:rPr>
          <w:rFonts w:ascii="Calibri" w:hAnsi="Calibri"/>
        </w:rPr>
      </w:pPr>
      <w:r w:rsidRPr="00072F1C">
        <w:rPr>
          <w:rFonts w:ascii="Calibri" w:hAnsi="Calibri"/>
        </w:rPr>
        <w:t>It’s a life of faith, not a life of feelings. How many of us know that we can make decisions based on our feelings? You may wake up in the morning and think, “Is that what I'm supposed to do or did I just have some bad sushi the night before?” It's easy to live by feelings. Feelings are all over the place. You could make 180-degree turns in an instant. God doesn't want us to live by feelings. He wants us to live by faith.</w:t>
      </w:r>
    </w:p>
    <w:p w14:paraId="67B72EE0" w14:textId="77777777" w:rsidR="00072F1C" w:rsidRPr="00072F1C" w:rsidRDefault="00072F1C" w:rsidP="00072F1C">
      <w:pPr>
        <w:spacing w:line="276" w:lineRule="auto"/>
        <w:rPr>
          <w:rFonts w:ascii="Calibri" w:hAnsi="Calibri"/>
        </w:rPr>
      </w:pPr>
    </w:p>
    <w:p w14:paraId="798E263B" w14:textId="77777777" w:rsidR="00072F1C" w:rsidRPr="00072F1C" w:rsidRDefault="00072F1C" w:rsidP="00072F1C">
      <w:pPr>
        <w:spacing w:line="276" w:lineRule="auto"/>
        <w:rPr>
          <w:rFonts w:ascii="Calibri" w:hAnsi="Calibri"/>
        </w:rPr>
      </w:pPr>
      <w:r w:rsidRPr="00072F1C">
        <w:rPr>
          <w:rFonts w:ascii="Calibri" w:hAnsi="Calibri"/>
        </w:rPr>
        <w:t xml:space="preserve">He also doesn't want us to make decisions by fear. Sometimes you get into a certain situation, you're making decisions, you’re trying to figure out what to do and what the right thing to do is, but it's fear that's dominating, not faith. This new life that God wants us to have is the life of total dependence on Him. </w:t>
      </w:r>
    </w:p>
    <w:p w14:paraId="5D5DA3FC" w14:textId="77777777" w:rsidR="00072F1C" w:rsidRPr="00072F1C" w:rsidRDefault="00072F1C" w:rsidP="00072F1C">
      <w:pPr>
        <w:spacing w:line="276" w:lineRule="auto"/>
        <w:rPr>
          <w:rFonts w:ascii="Calibri" w:hAnsi="Calibri"/>
        </w:rPr>
      </w:pPr>
    </w:p>
    <w:p w14:paraId="6C68F2CE" w14:textId="77777777" w:rsidR="00072F1C" w:rsidRPr="00072F1C" w:rsidRDefault="00072F1C" w:rsidP="00072F1C">
      <w:pPr>
        <w:spacing w:line="276" w:lineRule="auto"/>
        <w:rPr>
          <w:rFonts w:ascii="Calibri" w:hAnsi="Calibri"/>
        </w:rPr>
      </w:pPr>
      <w:r w:rsidRPr="00072F1C">
        <w:rPr>
          <w:rFonts w:ascii="Calibri" w:hAnsi="Calibri"/>
        </w:rPr>
        <w:t>“I live by faith in the Son of God” (Galatians 2:20).</w:t>
      </w:r>
    </w:p>
    <w:p w14:paraId="1137B722" w14:textId="77777777" w:rsidR="00072F1C" w:rsidRPr="00072F1C" w:rsidRDefault="00072F1C" w:rsidP="00072F1C">
      <w:pPr>
        <w:spacing w:line="276" w:lineRule="auto"/>
        <w:rPr>
          <w:rFonts w:ascii="Calibri" w:hAnsi="Calibri"/>
        </w:rPr>
      </w:pPr>
    </w:p>
    <w:p w14:paraId="21795537" w14:textId="77777777" w:rsidR="00072F1C" w:rsidRPr="00072F1C" w:rsidRDefault="00072F1C" w:rsidP="00072F1C">
      <w:pPr>
        <w:spacing w:line="276" w:lineRule="auto"/>
        <w:rPr>
          <w:rFonts w:ascii="Calibri" w:hAnsi="Calibri"/>
        </w:rPr>
      </w:pPr>
      <w:r w:rsidRPr="00072F1C">
        <w:rPr>
          <w:rFonts w:ascii="Calibri" w:hAnsi="Calibri"/>
        </w:rPr>
        <w:t>It's faith in Christ, the Son of God. That’s the gospel. The gospel is that God loved me and gave Himself for me. That's John 3:16 – “For God so loved the world that He gave His one and only Son.” He did so because He loved us.</w:t>
      </w:r>
    </w:p>
    <w:p w14:paraId="46C6EBDB" w14:textId="77777777" w:rsidR="00072F1C" w:rsidRPr="00072F1C" w:rsidRDefault="00072F1C" w:rsidP="00072F1C">
      <w:pPr>
        <w:spacing w:line="276" w:lineRule="auto"/>
        <w:rPr>
          <w:rFonts w:ascii="Calibri" w:hAnsi="Calibri"/>
        </w:rPr>
      </w:pPr>
    </w:p>
    <w:p w14:paraId="58531855" w14:textId="77777777" w:rsidR="00072F1C" w:rsidRPr="00072F1C" w:rsidRDefault="00072F1C" w:rsidP="00072F1C">
      <w:pPr>
        <w:spacing w:line="276" w:lineRule="auto"/>
        <w:rPr>
          <w:rFonts w:ascii="Calibri" w:hAnsi="Calibri"/>
        </w:rPr>
      </w:pPr>
      <w:r w:rsidRPr="00072F1C">
        <w:rPr>
          <w:rFonts w:ascii="Calibri" w:hAnsi="Calibri"/>
        </w:rPr>
        <w:t>This new life is the life of faith and it’s the life of love.</w:t>
      </w:r>
    </w:p>
    <w:p w14:paraId="06D964AD" w14:textId="77777777" w:rsidR="00072F1C" w:rsidRPr="00072F1C" w:rsidRDefault="00072F1C" w:rsidP="00072F1C">
      <w:pPr>
        <w:spacing w:line="276" w:lineRule="auto"/>
        <w:rPr>
          <w:rFonts w:ascii="Calibri" w:hAnsi="Calibri"/>
        </w:rPr>
      </w:pPr>
    </w:p>
    <w:p w14:paraId="5CF7F49F" w14:textId="77777777" w:rsidR="00072F1C" w:rsidRPr="00072F1C" w:rsidRDefault="00072F1C" w:rsidP="00072F1C">
      <w:pPr>
        <w:spacing w:line="276" w:lineRule="auto"/>
        <w:rPr>
          <w:rFonts w:ascii="Calibri" w:hAnsi="Calibri"/>
          <w:b/>
          <w:bCs/>
          <w:i/>
          <w:iCs/>
        </w:rPr>
      </w:pPr>
      <w:r w:rsidRPr="00072F1C">
        <w:rPr>
          <w:rFonts w:ascii="Calibri" w:hAnsi="Calibri"/>
          <w:b/>
          <w:bCs/>
          <w:i/>
          <w:iCs/>
        </w:rPr>
        <w:t xml:space="preserve">B. The New Me Lives </w:t>
      </w:r>
      <w:proofErr w:type="gramStart"/>
      <w:r w:rsidRPr="00072F1C">
        <w:rPr>
          <w:rFonts w:ascii="Calibri" w:hAnsi="Calibri"/>
          <w:b/>
          <w:bCs/>
          <w:i/>
          <w:iCs/>
        </w:rPr>
        <w:t>By</w:t>
      </w:r>
      <w:proofErr w:type="gramEnd"/>
      <w:r w:rsidRPr="00072F1C">
        <w:rPr>
          <w:rFonts w:ascii="Calibri" w:hAnsi="Calibri"/>
          <w:b/>
          <w:bCs/>
          <w:i/>
          <w:iCs/>
        </w:rPr>
        <w:t xml:space="preserve"> Love</w:t>
      </w:r>
    </w:p>
    <w:p w14:paraId="2F70654F" w14:textId="77777777" w:rsidR="00072F1C" w:rsidRPr="00072F1C" w:rsidRDefault="00072F1C" w:rsidP="00072F1C">
      <w:pPr>
        <w:spacing w:line="276" w:lineRule="auto"/>
        <w:rPr>
          <w:rFonts w:ascii="Calibri" w:hAnsi="Calibri"/>
        </w:rPr>
      </w:pPr>
    </w:p>
    <w:p w14:paraId="05EB509C" w14:textId="77777777" w:rsidR="00072F1C" w:rsidRPr="00072F1C" w:rsidRDefault="00072F1C" w:rsidP="00072F1C">
      <w:pPr>
        <w:spacing w:line="276" w:lineRule="auto"/>
        <w:rPr>
          <w:rFonts w:ascii="Calibri" w:hAnsi="Calibri"/>
        </w:rPr>
      </w:pPr>
      <w:r w:rsidRPr="00072F1C">
        <w:rPr>
          <w:rFonts w:ascii="Calibri" w:hAnsi="Calibri"/>
        </w:rPr>
        <w:t>This love has been given to us through His Son, Jesus. This is the new life.</w:t>
      </w:r>
    </w:p>
    <w:p w14:paraId="2F801A09" w14:textId="77777777" w:rsidR="00072F1C" w:rsidRPr="00072F1C" w:rsidRDefault="00072F1C" w:rsidP="00072F1C">
      <w:pPr>
        <w:spacing w:line="276" w:lineRule="auto"/>
        <w:rPr>
          <w:rFonts w:ascii="Calibri" w:hAnsi="Calibri"/>
        </w:rPr>
      </w:pPr>
    </w:p>
    <w:p w14:paraId="607388EF" w14:textId="29D0DBC1" w:rsidR="00072F1C" w:rsidRPr="00072F1C" w:rsidRDefault="00072F1C" w:rsidP="00072F1C">
      <w:pPr>
        <w:spacing w:line="276" w:lineRule="auto"/>
        <w:rPr>
          <w:rFonts w:ascii="Calibri" w:hAnsi="Calibri"/>
        </w:rPr>
      </w:pPr>
      <w:r w:rsidRPr="00072F1C">
        <w:rPr>
          <w:rFonts w:ascii="Calibri" w:hAnsi="Calibri"/>
        </w:rPr>
        <w:t xml:space="preserve">What does this new life look like? How does it work? It’s the life of Holy Spirit empowerment, which means that the Holy Spirit gives us capabilities to do what we can't do ourselves. John 14 calls the Spirit </w:t>
      </w:r>
      <w:r w:rsidR="00812534">
        <w:rPr>
          <w:rFonts w:ascii="Calibri" w:hAnsi="Calibri"/>
        </w:rPr>
        <w:t>“</w:t>
      </w:r>
      <w:r w:rsidRPr="00072F1C">
        <w:rPr>
          <w:rFonts w:ascii="Calibri" w:hAnsi="Calibri"/>
        </w:rPr>
        <w:t xml:space="preserve">the </w:t>
      </w:r>
      <w:r w:rsidR="00812534">
        <w:rPr>
          <w:rFonts w:ascii="Calibri" w:hAnsi="Calibri"/>
        </w:rPr>
        <w:t>H</w:t>
      </w:r>
      <w:r w:rsidRPr="00072F1C">
        <w:rPr>
          <w:rFonts w:ascii="Calibri" w:hAnsi="Calibri"/>
        </w:rPr>
        <w:t>elper.” How many of us need some help sometimes? God did not leave you here alone. Jesus said “It's going to be better when I leave. It's going to be better because I'm going to send the Spirit.” That's hard to imagine how things can be better without Jesus. What Jesus meant was He was sending the Holy Spirit who was going to give us divine capabilities and divine strength upon His departure. That happened beginning in Acts 2.</w:t>
      </w:r>
    </w:p>
    <w:p w14:paraId="4B592578" w14:textId="77777777" w:rsidR="00072F1C" w:rsidRPr="00072F1C" w:rsidRDefault="00072F1C" w:rsidP="00072F1C">
      <w:pPr>
        <w:spacing w:line="276" w:lineRule="auto"/>
        <w:rPr>
          <w:rFonts w:ascii="Calibri" w:hAnsi="Calibri"/>
        </w:rPr>
      </w:pPr>
    </w:p>
    <w:p w14:paraId="35FF54F8" w14:textId="4C8B5600" w:rsidR="00072F1C" w:rsidRPr="00072F1C" w:rsidRDefault="00072F1C" w:rsidP="00072F1C">
      <w:pPr>
        <w:spacing w:line="276" w:lineRule="auto"/>
        <w:rPr>
          <w:rFonts w:ascii="Calibri" w:hAnsi="Calibri"/>
        </w:rPr>
      </w:pPr>
      <w:r w:rsidRPr="00072F1C">
        <w:rPr>
          <w:rFonts w:ascii="Calibri" w:hAnsi="Calibri"/>
        </w:rPr>
        <w:t>This new life is the life of Holy Spirit empowerment. It's the life of spiritual fruit. If you keep reading in Galatians, in Galatians 5 it talks about the fruit of the Spirit. Peace</w:t>
      </w:r>
      <w:r w:rsidR="00812534">
        <w:rPr>
          <w:rFonts w:ascii="Calibri" w:hAnsi="Calibri"/>
        </w:rPr>
        <w:t>.</w:t>
      </w:r>
      <w:r w:rsidRPr="00072F1C">
        <w:rPr>
          <w:rFonts w:ascii="Calibri" w:hAnsi="Calibri"/>
        </w:rPr>
        <w:t xml:space="preserve"> How many of us </w:t>
      </w:r>
      <w:r w:rsidRPr="00072F1C">
        <w:rPr>
          <w:rFonts w:ascii="Calibri" w:hAnsi="Calibri"/>
        </w:rPr>
        <w:lastRenderedPageBreak/>
        <w:t xml:space="preserve">need more peace? This is the resurrected life. This is the new life in Christ. Peace. Joy. Love. Patience. We all need some of that. How about self-control? I think that's on the list too. How many of us need a little self-control? That comes from the Spirit. That's a spiritual thing. When you have the divine power of the Holy Spirit living within you, you don't live by natural means. That's why you should never try to be like everybody else. </w:t>
      </w:r>
    </w:p>
    <w:p w14:paraId="1F6B88E9" w14:textId="77777777" w:rsidR="00072F1C" w:rsidRPr="00072F1C" w:rsidRDefault="00072F1C" w:rsidP="00072F1C">
      <w:pPr>
        <w:spacing w:line="276" w:lineRule="auto"/>
        <w:rPr>
          <w:rFonts w:ascii="Calibri" w:hAnsi="Calibri"/>
        </w:rPr>
      </w:pPr>
    </w:p>
    <w:p w14:paraId="7B700BD0" w14:textId="77777777" w:rsidR="00072F1C" w:rsidRPr="00072F1C" w:rsidRDefault="00072F1C" w:rsidP="00072F1C">
      <w:pPr>
        <w:spacing w:line="276" w:lineRule="auto"/>
        <w:rPr>
          <w:rFonts w:ascii="Calibri" w:hAnsi="Calibri"/>
        </w:rPr>
      </w:pPr>
      <w:r w:rsidRPr="00072F1C">
        <w:rPr>
          <w:rFonts w:ascii="Calibri" w:hAnsi="Calibri"/>
        </w:rPr>
        <w:t>One of our mottos here at Edge Church is “be bold.” The reason that we believe you should live a bold life is because the Holy Spirit is in you. You’re not like everybody else. You stand out. You’re extraordinary because of what God is doing in you. This is the life of “faith in the Son of God, who loved me and gave himself for me” (Galatians 2:20).</w:t>
      </w:r>
    </w:p>
    <w:p w14:paraId="14821B1C" w14:textId="77777777" w:rsidR="00072F1C" w:rsidRPr="00072F1C" w:rsidRDefault="00072F1C" w:rsidP="00072F1C">
      <w:pPr>
        <w:spacing w:line="276" w:lineRule="auto"/>
        <w:rPr>
          <w:rFonts w:ascii="Calibri" w:hAnsi="Calibri"/>
        </w:rPr>
      </w:pPr>
    </w:p>
    <w:p w14:paraId="5E56ADE7" w14:textId="77777777" w:rsidR="00072F1C" w:rsidRPr="00072F1C" w:rsidRDefault="00072F1C" w:rsidP="00072F1C">
      <w:pPr>
        <w:spacing w:line="276" w:lineRule="auto"/>
        <w:rPr>
          <w:rFonts w:ascii="Calibri" w:hAnsi="Calibri"/>
        </w:rPr>
      </w:pPr>
      <w:r w:rsidRPr="00072F1C">
        <w:rPr>
          <w:rFonts w:ascii="Calibri" w:hAnsi="Calibri"/>
        </w:rPr>
        <w:t>It's a life of ongoing surrender. Every day we can choose two paths. We can live for ourself or we can live for the Lord. The more that we die, the more that we live.</w:t>
      </w:r>
    </w:p>
    <w:p w14:paraId="3E5A619E" w14:textId="77777777" w:rsidR="00072F1C" w:rsidRPr="00072F1C" w:rsidRDefault="00072F1C" w:rsidP="00072F1C">
      <w:pPr>
        <w:spacing w:line="276" w:lineRule="auto"/>
        <w:rPr>
          <w:rFonts w:ascii="Calibri" w:hAnsi="Calibri"/>
        </w:rPr>
      </w:pPr>
    </w:p>
    <w:p w14:paraId="2C5FB70D" w14:textId="77777777" w:rsidR="00072F1C" w:rsidRPr="00072F1C" w:rsidRDefault="00072F1C" w:rsidP="00072F1C">
      <w:pPr>
        <w:spacing w:line="276" w:lineRule="auto"/>
        <w:rPr>
          <w:rFonts w:ascii="Calibri" w:hAnsi="Calibri"/>
        </w:rPr>
      </w:pPr>
      <w:r w:rsidRPr="00072F1C">
        <w:rPr>
          <w:rFonts w:ascii="Calibri" w:hAnsi="Calibri"/>
        </w:rPr>
        <w:t>Let me tell you how to get happy. Die to yourself. Quit trying to do everything on your own. When you die to yourself, you will live to Christ. That's when it really gets good.</w:t>
      </w:r>
    </w:p>
    <w:p w14:paraId="6EFE4097" w14:textId="77777777" w:rsidR="00072F1C" w:rsidRPr="00072F1C" w:rsidRDefault="00072F1C" w:rsidP="00072F1C">
      <w:pPr>
        <w:spacing w:line="276" w:lineRule="auto"/>
        <w:rPr>
          <w:rFonts w:ascii="Calibri" w:hAnsi="Calibri"/>
        </w:rPr>
      </w:pPr>
    </w:p>
    <w:p w14:paraId="2B00DD03" w14:textId="77777777" w:rsidR="00072F1C" w:rsidRPr="00072F1C" w:rsidRDefault="00072F1C" w:rsidP="00072F1C">
      <w:pPr>
        <w:spacing w:line="276" w:lineRule="auto"/>
        <w:rPr>
          <w:rFonts w:ascii="Calibri" w:hAnsi="Calibri"/>
        </w:rPr>
      </w:pPr>
      <w:r w:rsidRPr="00072F1C">
        <w:rPr>
          <w:rFonts w:ascii="Calibri" w:hAnsi="Calibri"/>
        </w:rPr>
        <w:t xml:space="preserve">It is the life of transformation. </w:t>
      </w:r>
    </w:p>
    <w:p w14:paraId="5B2B952E" w14:textId="77777777" w:rsidR="00072F1C" w:rsidRPr="00072F1C" w:rsidRDefault="00072F1C" w:rsidP="00072F1C">
      <w:pPr>
        <w:spacing w:line="276" w:lineRule="auto"/>
        <w:rPr>
          <w:rFonts w:ascii="Calibri" w:hAnsi="Calibri"/>
        </w:rPr>
      </w:pPr>
    </w:p>
    <w:p w14:paraId="3206DE6D" w14:textId="77777777" w:rsidR="00072F1C" w:rsidRPr="00072F1C" w:rsidRDefault="00072F1C" w:rsidP="00072F1C">
      <w:pPr>
        <w:spacing w:line="276" w:lineRule="auto"/>
        <w:rPr>
          <w:rFonts w:ascii="Calibri" w:hAnsi="Calibri"/>
        </w:rPr>
      </w:pPr>
      <w:r w:rsidRPr="00072F1C">
        <w:rPr>
          <w:rFonts w:ascii="Calibri" w:hAnsi="Calibri"/>
        </w:rPr>
        <w:t xml:space="preserve">“Do not be conformed to this age, but be transformed by the renewing of your mind” (Romans 12:2). </w:t>
      </w:r>
    </w:p>
    <w:p w14:paraId="4C8FD7D5" w14:textId="77777777" w:rsidR="00072F1C" w:rsidRPr="00072F1C" w:rsidRDefault="00072F1C" w:rsidP="00072F1C">
      <w:pPr>
        <w:spacing w:line="276" w:lineRule="auto"/>
        <w:rPr>
          <w:rFonts w:ascii="Calibri" w:hAnsi="Calibri"/>
        </w:rPr>
      </w:pPr>
    </w:p>
    <w:p w14:paraId="4557F739" w14:textId="77777777" w:rsidR="00072F1C" w:rsidRPr="00072F1C" w:rsidRDefault="00072F1C" w:rsidP="00072F1C">
      <w:pPr>
        <w:spacing w:line="276" w:lineRule="auto"/>
        <w:rPr>
          <w:rFonts w:ascii="Calibri" w:hAnsi="Calibri"/>
        </w:rPr>
      </w:pPr>
      <w:r w:rsidRPr="00072F1C">
        <w:rPr>
          <w:rFonts w:ascii="Calibri" w:hAnsi="Calibri"/>
        </w:rPr>
        <w:t xml:space="preserve">The culture should not be dictating to us what we should believe or how we should feel or how we should look at the world. We're not conformed. We're transformed. There’s a big difference. Conform means “I'm going to try to be like everybody else.” Conformed is from the outside in. Transformed is from the inside out. This is what Jesus is doing in me. What the Spirit is doing in me starts to come out of me. That’s transformed. </w:t>
      </w:r>
    </w:p>
    <w:p w14:paraId="5AB40E50" w14:textId="77777777" w:rsidR="00072F1C" w:rsidRPr="00072F1C" w:rsidRDefault="00072F1C" w:rsidP="00072F1C">
      <w:pPr>
        <w:spacing w:line="276" w:lineRule="auto"/>
        <w:rPr>
          <w:rFonts w:ascii="Calibri" w:hAnsi="Calibri"/>
        </w:rPr>
      </w:pPr>
    </w:p>
    <w:p w14:paraId="4895ED47" w14:textId="77777777" w:rsidR="00072F1C" w:rsidRPr="00072F1C" w:rsidRDefault="00072F1C" w:rsidP="00072F1C">
      <w:pPr>
        <w:spacing w:line="276" w:lineRule="auto"/>
        <w:rPr>
          <w:rFonts w:ascii="Calibri" w:hAnsi="Calibri"/>
          <w:b/>
          <w:bCs/>
        </w:rPr>
      </w:pPr>
      <w:r w:rsidRPr="00072F1C">
        <w:rPr>
          <w:rFonts w:ascii="Calibri" w:hAnsi="Calibri"/>
          <w:b/>
          <w:bCs/>
        </w:rPr>
        <w:t>2. The Old Me Dies</w:t>
      </w:r>
    </w:p>
    <w:p w14:paraId="3ABC8AF2" w14:textId="77777777" w:rsidR="00072F1C" w:rsidRPr="00072F1C" w:rsidRDefault="00072F1C" w:rsidP="00072F1C">
      <w:pPr>
        <w:spacing w:line="276" w:lineRule="auto"/>
        <w:rPr>
          <w:rFonts w:ascii="Calibri" w:hAnsi="Calibri"/>
          <w:b/>
          <w:bCs/>
        </w:rPr>
      </w:pPr>
    </w:p>
    <w:p w14:paraId="6E2B2AB2" w14:textId="77777777" w:rsidR="00072F1C" w:rsidRPr="00072F1C" w:rsidRDefault="00072F1C" w:rsidP="00072F1C">
      <w:pPr>
        <w:spacing w:line="276" w:lineRule="auto"/>
        <w:rPr>
          <w:rFonts w:ascii="Calibri" w:hAnsi="Calibri"/>
        </w:rPr>
      </w:pPr>
      <w:r w:rsidRPr="00072F1C">
        <w:rPr>
          <w:rFonts w:ascii="Calibri" w:hAnsi="Calibri"/>
        </w:rPr>
        <w:t xml:space="preserve">The new me lives, but the old me dies. We can't get here if we don't talk about dying. Let’s talk about the death. By the way, this picture is seen in the death and resurrection of Jesus. Jesus was crucified and then He was raised. We identify with Jesus through faith. You're not physically crucified, but spiritually you're crucified. You're crucified to self so you can live a resurrected life. The new me lives. The old me dies. </w:t>
      </w:r>
    </w:p>
    <w:p w14:paraId="0911E521" w14:textId="77777777" w:rsidR="00072F1C" w:rsidRPr="00072F1C" w:rsidRDefault="00072F1C" w:rsidP="00072F1C">
      <w:pPr>
        <w:spacing w:line="276" w:lineRule="auto"/>
        <w:rPr>
          <w:rFonts w:ascii="Calibri" w:hAnsi="Calibri"/>
        </w:rPr>
      </w:pPr>
    </w:p>
    <w:p w14:paraId="0E8FDD36" w14:textId="77777777" w:rsidR="00072F1C" w:rsidRPr="00072F1C" w:rsidRDefault="00072F1C" w:rsidP="00072F1C">
      <w:pPr>
        <w:spacing w:line="276" w:lineRule="auto"/>
        <w:rPr>
          <w:rFonts w:ascii="Calibri" w:hAnsi="Calibri"/>
        </w:rPr>
      </w:pPr>
      <w:r w:rsidRPr="00072F1C">
        <w:rPr>
          <w:rFonts w:ascii="Calibri" w:hAnsi="Calibri"/>
        </w:rPr>
        <w:t>“I have been crucified with Christ, and I no longer live, but Christ lives in me” (Galatians 2:20).</w:t>
      </w:r>
    </w:p>
    <w:p w14:paraId="40261943" w14:textId="77777777" w:rsidR="00072F1C" w:rsidRPr="00072F1C" w:rsidRDefault="00072F1C" w:rsidP="00072F1C">
      <w:pPr>
        <w:spacing w:line="276" w:lineRule="auto"/>
        <w:rPr>
          <w:rFonts w:ascii="Calibri" w:hAnsi="Calibri"/>
        </w:rPr>
      </w:pPr>
    </w:p>
    <w:p w14:paraId="10A40578" w14:textId="77777777" w:rsidR="00072F1C" w:rsidRPr="00072F1C" w:rsidRDefault="00072F1C" w:rsidP="00072F1C">
      <w:pPr>
        <w:spacing w:line="276" w:lineRule="auto"/>
        <w:rPr>
          <w:rFonts w:ascii="Calibri" w:hAnsi="Calibri"/>
        </w:rPr>
      </w:pPr>
      <w:r w:rsidRPr="00072F1C">
        <w:rPr>
          <w:rFonts w:ascii="Calibri" w:hAnsi="Calibri"/>
        </w:rPr>
        <w:t xml:space="preserve">It’s not my life, it's His life. I'm dying to myself. I'm being crucified. </w:t>
      </w:r>
    </w:p>
    <w:p w14:paraId="7F72962B" w14:textId="77777777" w:rsidR="00072F1C" w:rsidRPr="00072F1C" w:rsidRDefault="00072F1C" w:rsidP="00072F1C">
      <w:pPr>
        <w:spacing w:line="276" w:lineRule="auto"/>
        <w:rPr>
          <w:rFonts w:ascii="Calibri" w:hAnsi="Calibri"/>
        </w:rPr>
      </w:pPr>
    </w:p>
    <w:p w14:paraId="69F7FE0F" w14:textId="172B203E" w:rsidR="00072F1C" w:rsidRPr="00072F1C" w:rsidRDefault="00072F1C" w:rsidP="00072F1C">
      <w:pPr>
        <w:spacing w:line="276" w:lineRule="auto"/>
        <w:rPr>
          <w:rFonts w:ascii="Calibri" w:hAnsi="Calibri"/>
        </w:rPr>
      </w:pPr>
      <w:r w:rsidRPr="00072F1C">
        <w:rPr>
          <w:rFonts w:ascii="Calibri" w:hAnsi="Calibri"/>
        </w:rPr>
        <w:t xml:space="preserve">Sometimes people think that the Christian life is only dying. That is funny. Maybe you grew up in </w:t>
      </w:r>
      <w:r w:rsidR="00AF41B4">
        <w:rPr>
          <w:rFonts w:ascii="Calibri" w:hAnsi="Calibri"/>
        </w:rPr>
        <w:t>a church where you</w:t>
      </w:r>
      <w:r w:rsidRPr="00072F1C">
        <w:rPr>
          <w:rFonts w:ascii="Calibri" w:hAnsi="Calibri"/>
        </w:rPr>
        <w:t xml:space="preserve"> were constantly told the rules and always told, “If you're a Christian, you do this and you don't do that, and whatever.” That’s part of it, but you die so that you can live. We have to talk about the other part of this. This is not just death by trying to punish myself. We die so that we can live. We have to keep the end in mind. Somebody said one time, “Begin with the end in mind.” What's in mind is the resurrected life. It's honoring God. How do I get there? I have to die. The Christian life is not just dying. It's dying so I can live. That’s what Paul says here in Galatians 2:20.</w:t>
      </w:r>
    </w:p>
    <w:p w14:paraId="69DA6AD3" w14:textId="77777777" w:rsidR="00072F1C" w:rsidRPr="00072F1C" w:rsidRDefault="00072F1C" w:rsidP="00072F1C">
      <w:pPr>
        <w:spacing w:line="276" w:lineRule="auto"/>
        <w:rPr>
          <w:rFonts w:ascii="Calibri" w:hAnsi="Calibri"/>
        </w:rPr>
      </w:pPr>
    </w:p>
    <w:p w14:paraId="7B4117A3" w14:textId="77777777" w:rsidR="00072F1C" w:rsidRPr="00072F1C" w:rsidRDefault="00072F1C" w:rsidP="00072F1C">
      <w:pPr>
        <w:spacing w:line="276" w:lineRule="auto"/>
        <w:rPr>
          <w:rFonts w:ascii="Calibri" w:hAnsi="Calibri"/>
        </w:rPr>
      </w:pPr>
      <w:r w:rsidRPr="00072F1C">
        <w:rPr>
          <w:rFonts w:ascii="Calibri" w:hAnsi="Calibri"/>
        </w:rPr>
        <w:t>However great you think your life is, you don't even know what you're missing until you meet Christ. The life that God will give you will far exceed it.</w:t>
      </w:r>
    </w:p>
    <w:p w14:paraId="0B34B324" w14:textId="77777777" w:rsidR="00072F1C" w:rsidRPr="00072F1C" w:rsidRDefault="00072F1C" w:rsidP="00072F1C">
      <w:pPr>
        <w:spacing w:line="276" w:lineRule="auto"/>
        <w:rPr>
          <w:rFonts w:ascii="Calibri" w:hAnsi="Calibri"/>
        </w:rPr>
      </w:pPr>
    </w:p>
    <w:p w14:paraId="7FC92758" w14:textId="77777777" w:rsidR="00072F1C" w:rsidRPr="00072F1C" w:rsidRDefault="00072F1C" w:rsidP="00072F1C">
      <w:pPr>
        <w:spacing w:line="276" w:lineRule="auto"/>
        <w:rPr>
          <w:rFonts w:ascii="Calibri" w:hAnsi="Calibri"/>
        </w:rPr>
      </w:pPr>
      <w:r w:rsidRPr="00072F1C">
        <w:rPr>
          <w:rFonts w:ascii="Calibri" w:hAnsi="Calibri"/>
        </w:rPr>
        <w:t xml:space="preserve">We have to let some old things die. The new me cannot emerge if the old me has not been killed. We should decide to not go back to the old. </w:t>
      </w:r>
    </w:p>
    <w:p w14:paraId="62F74ECE" w14:textId="77777777" w:rsidR="00072F1C" w:rsidRPr="00072F1C" w:rsidRDefault="00072F1C" w:rsidP="00072F1C">
      <w:pPr>
        <w:spacing w:line="276" w:lineRule="auto"/>
        <w:rPr>
          <w:rFonts w:ascii="Calibri" w:hAnsi="Calibri"/>
        </w:rPr>
      </w:pPr>
    </w:p>
    <w:p w14:paraId="44972DFF" w14:textId="77777777" w:rsidR="00072F1C" w:rsidRPr="00072F1C" w:rsidRDefault="00072F1C" w:rsidP="00072F1C">
      <w:pPr>
        <w:spacing w:line="276" w:lineRule="auto"/>
        <w:rPr>
          <w:rFonts w:ascii="Calibri" w:hAnsi="Calibri"/>
        </w:rPr>
      </w:pPr>
      <w:r w:rsidRPr="00072F1C">
        <w:rPr>
          <w:rFonts w:ascii="Calibri" w:hAnsi="Calibri"/>
        </w:rPr>
        <w:t>Sometimes when people get started in the Christian life, they start growing and then look back and think, “Oh, I kind of miss some of that old life.” We all do this. It’s seductive. We want to run back to the old life. “I’m going back!” We romanticize it. “It was really great back then.”  When things have been buried, we don't want to unearth them. Let the dead things stay in the ground. I don't want to try to resuscitate things that I've let die. I don't want to go back to who I used to be. I want to be who God has intended for me to be. We should try to leave those dead things in the ground. Don’t dig up the old things. Let the old you be there in the ground.</w:t>
      </w:r>
    </w:p>
    <w:p w14:paraId="76CC5E75" w14:textId="77777777" w:rsidR="00072F1C" w:rsidRPr="00072F1C" w:rsidRDefault="00072F1C" w:rsidP="00072F1C">
      <w:pPr>
        <w:spacing w:line="276" w:lineRule="auto"/>
        <w:rPr>
          <w:rFonts w:ascii="Calibri" w:hAnsi="Calibri"/>
        </w:rPr>
      </w:pPr>
    </w:p>
    <w:p w14:paraId="1950B201" w14:textId="77777777" w:rsidR="00072F1C" w:rsidRPr="00072F1C" w:rsidRDefault="00072F1C" w:rsidP="00072F1C">
      <w:pPr>
        <w:spacing w:line="276" w:lineRule="auto"/>
        <w:rPr>
          <w:rFonts w:ascii="Calibri" w:hAnsi="Calibri"/>
        </w:rPr>
      </w:pPr>
      <w:r w:rsidRPr="00072F1C">
        <w:rPr>
          <w:rFonts w:ascii="Calibri" w:hAnsi="Calibri"/>
        </w:rPr>
        <w:t>Here's the great news: Change is possible. Do you believe that?</w:t>
      </w:r>
    </w:p>
    <w:p w14:paraId="47C9A1CF" w14:textId="77777777" w:rsidR="00072F1C" w:rsidRPr="00072F1C" w:rsidRDefault="00072F1C" w:rsidP="00072F1C">
      <w:pPr>
        <w:spacing w:line="276" w:lineRule="auto"/>
        <w:rPr>
          <w:rFonts w:ascii="Calibri" w:hAnsi="Calibri"/>
        </w:rPr>
      </w:pPr>
    </w:p>
    <w:p w14:paraId="1D516D0D" w14:textId="77777777" w:rsidR="00072F1C" w:rsidRPr="00072F1C" w:rsidRDefault="00072F1C" w:rsidP="00072F1C">
      <w:pPr>
        <w:spacing w:line="276" w:lineRule="auto"/>
        <w:rPr>
          <w:rFonts w:ascii="Calibri" w:hAnsi="Calibri"/>
        </w:rPr>
      </w:pPr>
      <w:r w:rsidRPr="00072F1C">
        <w:rPr>
          <w:rFonts w:ascii="Calibri" w:hAnsi="Calibri"/>
        </w:rPr>
        <w:t>“Don’t you know that the unrighteous will not inherit God’s kingdom? Do not be deceived: No sexually immoral people, idolaters, adulterers, or males who have sex with males, no thieves, greedy people, drunkards, verbally abusive people, or swindlers will inherit God’s kingdom” (1 Corinthians 6:9-10).</w:t>
      </w:r>
    </w:p>
    <w:p w14:paraId="57D13FF2" w14:textId="77777777" w:rsidR="00072F1C" w:rsidRPr="00072F1C" w:rsidRDefault="00072F1C" w:rsidP="00072F1C">
      <w:pPr>
        <w:spacing w:line="276" w:lineRule="auto"/>
        <w:rPr>
          <w:rFonts w:ascii="Calibri" w:hAnsi="Calibri"/>
        </w:rPr>
      </w:pPr>
    </w:p>
    <w:p w14:paraId="118F17E9" w14:textId="77777777" w:rsidR="00072F1C" w:rsidRPr="00072F1C" w:rsidRDefault="00072F1C" w:rsidP="00072F1C">
      <w:pPr>
        <w:spacing w:line="276" w:lineRule="auto"/>
        <w:rPr>
          <w:rFonts w:ascii="Calibri" w:hAnsi="Calibri"/>
        </w:rPr>
      </w:pPr>
      <w:r w:rsidRPr="00072F1C">
        <w:rPr>
          <w:rFonts w:ascii="Calibri" w:hAnsi="Calibri"/>
        </w:rPr>
        <w:t xml:space="preserve">That’s a heavy blow right there. Everybody is thinking, “Whoa. I’m totally disqualified.” </w:t>
      </w:r>
    </w:p>
    <w:p w14:paraId="3994F5D3" w14:textId="77777777" w:rsidR="00072F1C" w:rsidRPr="00072F1C" w:rsidRDefault="00072F1C" w:rsidP="00072F1C">
      <w:pPr>
        <w:spacing w:line="276" w:lineRule="auto"/>
        <w:rPr>
          <w:rFonts w:ascii="Calibri" w:hAnsi="Calibri"/>
        </w:rPr>
      </w:pPr>
    </w:p>
    <w:p w14:paraId="22A771A0" w14:textId="77777777" w:rsidR="00072F1C" w:rsidRPr="00072F1C" w:rsidRDefault="00072F1C" w:rsidP="00072F1C">
      <w:pPr>
        <w:spacing w:line="276" w:lineRule="auto"/>
        <w:rPr>
          <w:rFonts w:ascii="Calibri" w:hAnsi="Calibri"/>
        </w:rPr>
      </w:pPr>
      <w:r w:rsidRPr="00072F1C">
        <w:rPr>
          <w:rFonts w:ascii="Calibri" w:hAnsi="Calibri"/>
        </w:rPr>
        <w:lastRenderedPageBreak/>
        <w:t>“</w:t>
      </w:r>
      <w:r w:rsidRPr="00072F1C">
        <w:rPr>
          <w:rFonts w:ascii="Calibri" w:hAnsi="Calibri"/>
          <w:u w:val="single"/>
        </w:rPr>
        <w:t>And some of you used to be like this.</w:t>
      </w:r>
      <w:r w:rsidRPr="00072F1C">
        <w:rPr>
          <w:rFonts w:ascii="Calibri" w:hAnsi="Calibri"/>
        </w:rPr>
        <w:t xml:space="preserve"> But you were washed, you were sanctified, you were justified in the name of the Lord Jesus Christ and by the Spirit of our God” (1 Corinthians 6:9-11).</w:t>
      </w:r>
    </w:p>
    <w:p w14:paraId="0CBED607" w14:textId="77777777" w:rsidR="00072F1C" w:rsidRPr="00072F1C" w:rsidRDefault="00072F1C" w:rsidP="00072F1C">
      <w:pPr>
        <w:spacing w:line="276" w:lineRule="auto"/>
        <w:rPr>
          <w:rFonts w:ascii="Calibri" w:hAnsi="Calibri"/>
        </w:rPr>
      </w:pPr>
    </w:p>
    <w:p w14:paraId="1025884A" w14:textId="77777777" w:rsidR="00072F1C" w:rsidRPr="00072F1C" w:rsidRDefault="00072F1C" w:rsidP="00072F1C">
      <w:pPr>
        <w:spacing w:line="276" w:lineRule="auto"/>
        <w:rPr>
          <w:rFonts w:ascii="Calibri" w:hAnsi="Calibri"/>
        </w:rPr>
      </w:pPr>
      <w:r w:rsidRPr="00072F1C">
        <w:rPr>
          <w:rFonts w:ascii="Calibri" w:hAnsi="Calibri"/>
        </w:rPr>
        <w:t>I underlined on my outline in the beginning of 1 Corinthians 6:11 – “And some of you used to be like this.” Paul is writing to a Corinthian church. Everybody in the church is a first generation Christian. People have come out of the most bizarre examples of paganism in Corinth. The Corinthian church was the crazy church. Read that in 1 Corinthians 5 and all the way through the book. Those were the crazies of the crazies.</w:t>
      </w:r>
    </w:p>
    <w:p w14:paraId="0AEA25C6" w14:textId="77777777" w:rsidR="00072F1C" w:rsidRPr="00072F1C" w:rsidRDefault="00072F1C" w:rsidP="00072F1C">
      <w:pPr>
        <w:spacing w:line="276" w:lineRule="auto"/>
        <w:rPr>
          <w:rFonts w:ascii="Calibri" w:hAnsi="Calibri"/>
        </w:rPr>
      </w:pPr>
    </w:p>
    <w:p w14:paraId="53B7DAD2" w14:textId="11A15793" w:rsidR="00072F1C" w:rsidRPr="00072F1C" w:rsidRDefault="00072F1C" w:rsidP="00072F1C">
      <w:pPr>
        <w:spacing w:line="276" w:lineRule="auto"/>
        <w:rPr>
          <w:rFonts w:ascii="Calibri" w:hAnsi="Calibri"/>
        </w:rPr>
      </w:pPr>
      <w:r w:rsidRPr="00072F1C">
        <w:rPr>
          <w:rFonts w:ascii="Calibri" w:hAnsi="Calibri"/>
        </w:rPr>
        <w:t xml:space="preserve">I love the </w:t>
      </w:r>
      <w:proofErr w:type="spellStart"/>
      <w:r w:rsidRPr="00072F1C">
        <w:rPr>
          <w:rFonts w:ascii="Calibri" w:hAnsi="Calibri"/>
        </w:rPr>
        <w:t>redemptiveness</w:t>
      </w:r>
      <w:proofErr w:type="spellEnd"/>
      <w:r w:rsidRPr="00072F1C">
        <w:rPr>
          <w:rFonts w:ascii="Calibri" w:hAnsi="Calibri"/>
        </w:rPr>
        <w:t xml:space="preserve"> of the Apostle Paul. He said, “Some of you used to be like this.” In other words, some of you used to live by all these sins that are listed here – adultery, greedy, drunkards, fill in whatever your sin is there. He said, “But you’re not that way anymore.” </w:t>
      </w:r>
    </w:p>
    <w:p w14:paraId="4F52857A" w14:textId="77777777" w:rsidR="00072F1C" w:rsidRPr="00072F1C" w:rsidRDefault="00072F1C" w:rsidP="00072F1C">
      <w:pPr>
        <w:spacing w:line="276" w:lineRule="auto"/>
        <w:rPr>
          <w:rFonts w:ascii="Calibri" w:hAnsi="Calibri"/>
        </w:rPr>
      </w:pPr>
    </w:p>
    <w:p w14:paraId="2BD77555" w14:textId="77777777" w:rsidR="00072F1C" w:rsidRPr="00072F1C" w:rsidRDefault="00072F1C" w:rsidP="00072F1C">
      <w:pPr>
        <w:spacing w:line="276" w:lineRule="auto"/>
        <w:rPr>
          <w:rFonts w:ascii="Calibri" w:hAnsi="Calibri"/>
        </w:rPr>
      </w:pPr>
      <w:r w:rsidRPr="00072F1C">
        <w:rPr>
          <w:rFonts w:ascii="Calibri" w:hAnsi="Calibri"/>
        </w:rPr>
        <w:t>“And some of you used to be like this” (1 Corinthians 6:11).</w:t>
      </w:r>
    </w:p>
    <w:p w14:paraId="03BD19D2" w14:textId="77777777" w:rsidR="00072F1C" w:rsidRPr="00072F1C" w:rsidRDefault="00072F1C" w:rsidP="00072F1C">
      <w:pPr>
        <w:spacing w:line="276" w:lineRule="auto"/>
        <w:rPr>
          <w:rFonts w:ascii="Calibri" w:hAnsi="Calibri"/>
        </w:rPr>
      </w:pPr>
    </w:p>
    <w:p w14:paraId="08943BE6" w14:textId="77777777" w:rsidR="00072F1C" w:rsidRPr="00072F1C" w:rsidRDefault="00072F1C" w:rsidP="00072F1C">
      <w:pPr>
        <w:spacing w:line="276" w:lineRule="auto"/>
        <w:rPr>
          <w:rFonts w:ascii="Calibri" w:hAnsi="Calibri"/>
        </w:rPr>
      </w:pPr>
      <w:r w:rsidRPr="00072F1C">
        <w:rPr>
          <w:rFonts w:ascii="Calibri" w:hAnsi="Calibri"/>
        </w:rPr>
        <w:t xml:space="preserve">In other words, you changed. You let those old things die so that you could be resurrected in Christ. This is encouraging because it reminds us that change is possible. If the Corinthian church can change, you can change. People can change. </w:t>
      </w:r>
    </w:p>
    <w:p w14:paraId="39CA9948" w14:textId="77777777" w:rsidR="00072F1C" w:rsidRPr="00072F1C" w:rsidRDefault="00072F1C" w:rsidP="00072F1C">
      <w:pPr>
        <w:spacing w:line="276" w:lineRule="auto"/>
        <w:rPr>
          <w:rFonts w:ascii="Calibri" w:hAnsi="Calibri"/>
        </w:rPr>
      </w:pPr>
    </w:p>
    <w:p w14:paraId="2C6737DF" w14:textId="77777777" w:rsidR="00072F1C" w:rsidRPr="00072F1C" w:rsidRDefault="00072F1C" w:rsidP="00072F1C">
      <w:pPr>
        <w:spacing w:line="276" w:lineRule="auto"/>
        <w:rPr>
          <w:rFonts w:ascii="Calibri" w:hAnsi="Calibri"/>
        </w:rPr>
      </w:pPr>
      <w:r w:rsidRPr="00072F1C">
        <w:rPr>
          <w:rFonts w:ascii="Calibri" w:hAnsi="Calibri"/>
        </w:rPr>
        <w:t xml:space="preserve">Our church is a reaching people church because we believe that the power of the gospel is big enough to help people change. We believe in the possibilities of change in the lives of people. When people come in to our congregation and they have some of these sins that are listed here, what do we do? We're not fazed by that. We love everybody. The gospel is big. </w:t>
      </w:r>
    </w:p>
    <w:p w14:paraId="0ED74240" w14:textId="77777777" w:rsidR="00072F1C" w:rsidRPr="00072F1C" w:rsidRDefault="00072F1C" w:rsidP="00072F1C">
      <w:pPr>
        <w:spacing w:line="276" w:lineRule="auto"/>
        <w:rPr>
          <w:rFonts w:ascii="Calibri" w:hAnsi="Calibri"/>
        </w:rPr>
      </w:pPr>
    </w:p>
    <w:p w14:paraId="73155BBA" w14:textId="77777777" w:rsidR="00072F1C" w:rsidRPr="00072F1C" w:rsidRDefault="00072F1C" w:rsidP="00072F1C">
      <w:pPr>
        <w:spacing w:line="276" w:lineRule="auto"/>
        <w:rPr>
          <w:rFonts w:ascii="Calibri" w:hAnsi="Calibri"/>
        </w:rPr>
      </w:pPr>
      <w:r w:rsidRPr="00072F1C">
        <w:rPr>
          <w:rFonts w:ascii="Calibri" w:hAnsi="Calibri"/>
        </w:rPr>
        <w:t xml:space="preserve">I love to say, “Come as you are, but don't stay that way.” What does that mean? That means we have to let some things die so some things can be resurrected so that the new life can begin. Change is possible. </w:t>
      </w:r>
    </w:p>
    <w:p w14:paraId="156CDD8B" w14:textId="77777777" w:rsidR="00072F1C" w:rsidRPr="00072F1C" w:rsidRDefault="00072F1C" w:rsidP="00072F1C">
      <w:pPr>
        <w:spacing w:line="276" w:lineRule="auto"/>
        <w:rPr>
          <w:rFonts w:ascii="Calibri" w:hAnsi="Calibri"/>
        </w:rPr>
      </w:pPr>
    </w:p>
    <w:p w14:paraId="0C7BD16D" w14:textId="77777777" w:rsidR="00072F1C" w:rsidRPr="00072F1C" w:rsidRDefault="00072F1C" w:rsidP="00072F1C">
      <w:pPr>
        <w:spacing w:line="276" w:lineRule="auto"/>
        <w:rPr>
          <w:rFonts w:ascii="Calibri" w:hAnsi="Calibri"/>
        </w:rPr>
      </w:pPr>
      <w:r w:rsidRPr="00072F1C">
        <w:rPr>
          <w:rFonts w:ascii="Calibri" w:hAnsi="Calibri"/>
        </w:rPr>
        <w:t xml:space="preserve">I've been following on Instagram a really interesting couple. The name is Revive Traveling Ministry. It's a fascinating </w:t>
      </w:r>
      <w:proofErr w:type="gramStart"/>
      <w:r w:rsidRPr="00072F1C">
        <w:rPr>
          <w:rFonts w:ascii="Calibri" w:hAnsi="Calibri"/>
        </w:rPr>
        <w:t>follow on</w:t>
      </w:r>
      <w:proofErr w:type="gramEnd"/>
      <w:r w:rsidRPr="00072F1C">
        <w:rPr>
          <w:rFonts w:ascii="Calibri" w:hAnsi="Calibri"/>
        </w:rPr>
        <w:t xml:space="preserve"> Instagram. It's the story of Nick and Lex. One of their videos is titled, “From Transgender to Transformed.” It’s fascinating. It’s awesome. </w:t>
      </w:r>
    </w:p>
    <w:p w14:paraId="051DF15B" w14:textId="77777777" w:rsidR="00072F1C" w:rsidRPr="00072F1C" w:rsidRDefault="00072F1C" w:rsidP="00072F1C">
      <w:pPr>
        <w:spacing w:line="276" w:lineRule="auto"/>
        <w:rPr>
          <w:rFonts w:ascii="Calibri" w:hAnsi="Calibri"/>
        </w:rPr>
      </w:pPr>
    </w:p>
    <w:p w14:paraId="68C0F0B8" w14:textId="1BCD550D" w:rsidR="00072F1C" w:rsidRPr="00072F1C" w:rsidRDefault="00072F1C" w:rsidP="00072F1C">
      <w:pPr>
        <w:spacing w:line="276" w:lineRule="auto"/>
        <w:rPr>
          <w:rFonts w:ascii="Calibri" w:hAnsi="Calibri"/>
        </w:rPr>
      </w:pPr>
      <w:r w:rsidRPr="00072F1C">
        <w:rPr>
          <w:rFonts w:ascii="Calibri" w:hAnsi="Calibri"/>
        </w:rPr>
        <w:t xml:space="preserve">Let me try to get the story straight. It's a long story. I'll try to make it simple. It's a </w:t>
      </w:r>
      <w:r w:rsidR="00AF41B4">
        <w:rPr>
          <w:rFonts w:ascii="Calibri" w:hAnsi="Calibri"/>
        </w:rPr>
        <w:t>married couple</w:t>
      </w:r>
      <w:r w:rsidRPr="00072F1C">
        <w:rPr>
          <w:rFonts w:ascii="Calibri" w:hAnsi="Calibri"/>
        </w:rPr>
        <w:t xml:space="preserve">. The woman was a transgender male. She had her breasts removed and the husband was gay. They met Jesus and they got remarried afterwards. They wanted to have children together because now they're living as a Christian couple. The gay husband decided he's not </w:t>
      </w:r>
      <w:r w:rsidRPr="00072F1C">
        <w:rPr>
          <w:rFonts w:ascii="Calibri" w:hAnsi="Calibri"/>
        </w:rPr>
        <w:lastRenderedPageBreak/>
        <w:t>going to be gay anymore. The wife, who was a trans</w:t>
      </w:r>
      <w:r w:rsidR="00AF41B4">
        <w:rPr>
          <w:rFonts w:ascii="Calibri" w:hAnsi="Calibri"/>
        </w:rPr>
        <w:t>-</w:t>
      </w:r>
      <w:r w:rsidRPr="00072F1C">
        <w:rPr>
          <w:rFonts w:ascii="Calibri" w:hAnsi="Calibri"/>
        </w:rPr>
        <w:t>male, decided she wanted to be a wife. She had been on testosterone for 6-7 years. The doctor said, “You probably won't be able to have children.” Her voice had changed to deeper. Miraculously, they have two kids now. The gay husband is straight and the trans</w:t>
      </w:r>
      <w:r w:rsidR="00AF41B4">
        <w:rPr>
          <w:rFonts w:ascii="Calibri" w:hAnsi="Calibri"/>
        </w:rPr>
        <w:t>-</w:t>
      </w:r>
      <w:r w:rsidRPr="00072F1C">
        <w:rPr>
          <w:rFonts w:ascii="Calibri" w:hAnsi="Calibri"/>
        </w:rPr>
        <w:t>woman is now straight, and they have a Christian marriage, if you will. I'm not sure if I said all that exactly right, but you can follow what I'm trying to say.</w:t>
      </w:r>
    </w:p>
    <w:p w14:paraId="4CDFB9AE" w14:textId="77777777" w:rsidR="00072F1C" w:rsidRPr="00072F1C" w:rsidRDefault="00072F1C" w:rsidP="00072F1C">
      <w:pPr>
        <w:spacing w:line="276" w:lineRule="auto"/>
        <w:rPr>
          <w:rFonts w:ascii="Calibri" w:hAnsi="Calibri"/>
        </w:rPr>
      </w:pPr>
    </w:p>
    <w:p w14:paraId="3DE32533" w14:textId="2F449237" w:rsidR="00072F1C" w:rsidRPr="00072F1C" w:rsidRDefault="00072F1C" w:rsidP="00072F1C">
      <w:pPr>
        <w:spacing w:line="276" w:lineRule="auto"/>
        <w:rPr>
          <w:rFonts w:ascii="Calibri" w:hAnsi="Calibri"/>
        </w:rPr>
      </w:pPr>
      <w:r w:rsidRPr="00072F1C">
        <w:rPr>
          <w:rFonts w:ascii="Calibri" w:hAnsi="Calibri"/>
        </w:rPr>
        <w:t xml:space="preserve">They travel around on a school bus and share their story about how they moved from transgender to transformed. They have a coffee shop on the school bus. They travel around and tell their story. That’s the power of the gospel. </w:t>
      </w:r>
    </w:p>
    <w:p w14:paraId="4E16D8F6" w14:textId="77777777" w:rsidR="00072F1C" w:rsidRPr="00072F1C" w:rsidRDefault="00072F1C" w:rsidP="00072F1C">
      <w:pPr>
        <w:spacing w:line="276" w:lineRule="auto"/>
        <w:rPr>
          <w:rFonts w:ascii="Calibri" w:hAnsi="Calibri"/>
        </w:rPr>
      </w:pPr>
    </w:p>
    <w:p w14:paraId="5D8E417D" w14:textId="77777777" w:rsidR="00072F1C" w:rsidRPr="00072F1C" w:rsidRDefault="00072F1C" w:rsidP="00072F1C">
      <w:pPr>
        <w:spacing w:line="276" w:lineRule="auto"/>
        <w:rPr>
          <w:rFonts w:ascii="Calibri" w:hAnsi="Calibri"/>
        </w:rPr>
      </w:pPr>
      <w:r w:rsidRPr="00072F1C">
        <w:rPr>
          <w:rFonts w:ascii="Calibri" w:hAnsi="Calibri"/>
        </w:rPr>
        <w:t xml:space="preserve">Sometimes people say, “I can't change. That's just the way I am.” Don’t let your testimony become your identity. Your testimony is what God has done in your life. Your testimony is how you've been transformed. That's how you've been made new. That's your testimony. Let’s not confuse our testimony with our identity. </w:t>
      </w:r>
    </w:p>
    <w:p w14:paraId="3573365F" w14:textId="77777777" w:rsidR="00072F1C" w:rsidRPr="00072F1C" w:rsidRDefault="00072F1C" w:rsidP="00072F1C">
      <w:pPr>
        <w:spacing w:line="276" w:lineRule="auto"/>
        <w:rPr>
          <w:rFonts w:ascii="Calibri" w:hAnsi="Calibri"/>
        </w:rPr>
      </w:pPr>
    </w:p>
    <w:p w14:paraId="1FF9ABD0" w14:textId="1A820A77" w:rsidR="00072F1C" w:rsidRPr="00072F1C" w:rsidRDefault="00072F1C" w:rsidP="00072F1C">
      <w:pPr>
        <w:spacing w:line="276" w:lineRule="auto"/>
        <w:rPr>
          <w:rFonts w:ascii="Calibri" w:hAnsi="Calibri"/>
        </w:rPr>
      </w:pPr>
      <w:r w:rsidRPr="00072F1C">
        <w:rPr>
          <w:rFonts w:ascii="Calibri" w:hAnsi="Calibri"/>
        </w:rPr>
        <w:t>When we do that, the new me lives and the old me dies</w:t>
      </w:r>
      <w:r w:rsidR="00AF41B4">
        <w:rPr>
          <w:rFonts w:ascii="Calibri" w:hAnsi="Calibri"/>
        </w:rPr>
        <w:t>. W</w:t>
      </w:r>
      <w:r w:rsidRPr="00072F1C">
        <w:rPr>
          <w:rFonts w:ascii="Calibri" w:hAnsi="Calibri"/>
        </w:rPr>
        <w:t>e live what Galatians 2:20 says.</w:t>
      </w:r>
    </w:p>
    <w:p w14:paraId="4841011C" w14:textId="77777777" w:rsidR="00072F1C" w:rsidRPr="00072F1C" w:rsidRDefault="00072F1C" w:rsidP="00072F1C">
      <w:pPr>
        <w:spacing w:line="276" w:lineRule="auto"/>
        <w:rPr>
          <w:rFonts w:ascii="Calibri" w:hAnsi="Calibri"/>
        </w:rPr>
      </w:pPr>
    </w:p>
    <w:p w14:paraId="00D47202" w14:textId="77777777" w:rsidR="00072F1C" w:rsidRPr="00072F1C" w:rsidRDefault="00072F1C" w:rsidP="00072F1C">
      <w:pPr>
        <w:spacing w:line="276" w:lineRule="auto"/>
        <w:rPr>
          <w:rFonts w:ascii="Calibri" w:hAnsi="Calibri"/>
        </w:rPr>
      </w:pPr>
      <w:r w:rsidRPr="00072F1C">
        <w:rPr>
          <w:rFonts w:ascii="Calibri" w:hAnsi="Calibri"/>
        </w:rPr>
        <w:t>“I've been crucified with Christ, and I no longer live, but Christ lives in me, the life I now live in, the body I live by faith in the Son of God who loved me and gave himself for me” (Galatians 2:20).</w:t>
      </w:r>
    </w:p>
    <w:p w14:paraId="71265A3D" w14:textId="77777777" w:rsidR="00072F1C" w:rsidRPr="00072F1C" w:rsidRDefault="00072F1C" w:rsidP="00072F1C">
      <w:pPr>
        <w:spacing w:line="276" w:lineRule="auto"/>
        <w:rPr>
          <w:rFonts w:ascii="Calibri" w:hAnsi="Calibri"/>
        </w:rPr>
      </w:pPr>
    </w:p>
    <w:p w14:paraId="6760DA1C" w14:textId="09D843A9" w:rsidR="00072F1C" w:rsidRPr="00072F1C" w:rsidRDefault="00072F1C" w:rsidP="00072F1C">
      <w:pPr>
        <w:spacing w:line="276" w:lineRule="auto"/>
        <w:rPr>
          <w:rFonts w:ascii="Calibri" w:hAnsi="Calibri"/>
        </w:rPr>
      </w:pPr>
      <w:r w:rsidRPr="00072F1C">
        <w:rPr>
          <w:rFonts w:ascii="Calibri" w:hAnsi="Calibri"/>
        </w:rPr>
        <w:t xml:space="preserve">That is hope for every single one of us. Every morning when we wake up, we have a decision to make. Am I going to live for myself or am I going to live for Christ? Am I going to die to my own ambitions and desires and thoughts? If I do, then I begin to receive this extraordinary life, this abundant life that God wants me to have because I've been crucified with Christ. It’s no longer me, but it's Christ who lives in me. </w:t>
      </w:r>
    </w:p>
    <w:p w14:paraId="099C4475" w14:textId="77777777" w:rsidR="00072F1C" w:rsidRPr="00072F1C" w:rsidRDefault="00072F1C" w:rsidP="00072F1C">
      <w:pPr>
        <w:spacing w:line="276" w:lineRule="auto"/>
        <w:rPr>
          <w:rFonts w:ascii="Calibri" w:hAnsi="Calibri"/>
        </w:rPr>
      </w:pPr>
    </w:p>
    <w:p w14:paraId="4AFAFFA4" w14:textId="77777777" w:rsidR="00072F1C" w:rsidRPr="00072F1C" w:rsidRDefault="00072F1C" w:rsidP="00072F1C">
      <w:pPr>
        <w:spacing w:line="276" w:lineRule="auto"/>
        <w:rPr>
          <w:rFonts w:ascii="Calibri" w:hAnsi="Calibri"/>
        </w:rPr>
      </w:pPr>
      <w:r w:rsidRPr="00072F1C">
        <w:rPr>
          <w:rFonts w:ascii="Calibri" w:hAnsi="Calibri"/>
        </w:rPr>
        <w:t xml:space="preserve">I'll wrap it up today. When I was in college, I really started growing spiritually. I knew when I was 18 years old that God wanted me to be a pastor. I was a senior in high school. I went off to university and grew a lot spiritually. I was in a lot of Bible studies and had a great opportunity to get closer to the Lord. </w:t>
      </w:r>
    </w:p>
    <w:p w14:paraId="1A2E06D4" w14:textId="77777777" w:rsidR="00072F1C" w:rsidRPr="00072F1C" w:rsidRDefault="00072F1C" w:rsidP="00072F1C">
      <w:pPr>
        <w:spacing w:line="276" w:lineRule="auto"/>
        <w:rPr>
          <w:rFonts w:ascii="Calibri" w:hAnsi="Calibri"/>
        </w:rPr>
      </w:pPr>
    </w:p>
    <w:p w14:paraId="72C8BB18" w14:textId="66AC0B50" w:rsidR="00072F1C" w:rsidRPr="00072F1C" w:rsidRDefault="00072F1C" w:rsidP="00072F1C">
      <w:pPr>
        <w:spacing w:line="276" w:lineRule="auto"/>
        <w:rPr>
          <w:rFonts w:ascii="Calibri" w:hAnsi="Calibri"/>
        </w:rPr>
      </w:pPr>
      <w:r w:rsidRPr="00072F1C">
        <w:rPr>
          <w:rFonts w:ascii="Calibri" w:hAnsi="Calibri"/>
        </w:rPr>
        <w:t xml:space="preserve">I went back to a homecoming football game for my old high school. I was talking with a classmate, a girl I had gone to school with. We were just talking and catching up. She said, “Ryan, what are you going to do?” I said, “I’m going to be a pastor.” She had just taken a big drink of her soda. This Coke consumed her mouth. When I said that, she laughed so hard that </w:t>
      </w:r>
      <w:r w:rsidRPr="00072F1C">
        <w:rPr>
          <w:rFonts w:ascii="Calibri" w:hAnsi="Calibri"/>
        </w:rPr>
        <w:lastRenderedPageBreak/>
        <w:t>Coke came out of her mouth and nose. She literally thought that was the funniest thing she'd ever heard. I don't know what I did in high school that made that so funny</w:t>
      </w:r>
      <w:r w:rsidR="00614C8B">
        <w:rPr>
          <w:rFonts w:ascii="Calibri" w:hAnsi="Calibri"/>
        </w:rPr>
        <w:t>. S</w:t>
      </w:r>
      <w:r w:rsidRPr="00072F1C">
        <w:rPr>
          <w:rFonts w:ascii="Calibri" w:hAnsi="Calibri"/>
        </w:rPr>
        <w:t>he thought it was really funny and then I started laughing too. I was kind of laughing at her, but I was kind of laughing at me too. I was like, “That’s God. That’s crazy.” She just thought that was so funny that I would be a pastor. Again, I'm not really sure what I did.</w:t>
      </w:r>
    </w:p>
    <w:p w14:paraId="19BE7DE2" w14:textId="77777777" w:rsidR="00072F1C" w:rsidRPr="00072F1C" w:rsidRDefault="00072F1C" w:rsidP="00072F1C">
      <w:pPr>
        <w:spacing w:line="276" w:lineRule="auto"/>
        <w:rPr>
          <w:rFonts w:ascii="Calibri" w:hAnsi="Calibri"/>
        </w:rPr>
      </w:pPr>
    </w:p>
    <w:p w14:paraId="3BF00BD0" w14:textId="77777777" w:rsidR="00072F1C" w:rsidRPr="00072F1C" w:rsidRDefault="00072F1C" w:rsidP="00072F1C">
      <w:pPr>
        <w:spacing w:line="276" w:lineRule="auto"/>
        <w:rPr>
          <w:rFonts w:ascii="Calibri" w:hAnsi="Calibri"/>
        </w:rPr>
      </w:pPr>
      <w:r w:rsidRPr="00072F1C">
        <w:rPr>
          <w:rFonts w:ascii="Calibri" w:hAnsi="Calibri"/>
        </w:rPr>
        <w:t xml:space="preserve">Never give up on anybody else and never give up on yourself. God has great plans. When you're crucified with Christ, you no longer live the life that you had anyway. It’s all Him. That’s why He gets all the glory for it. Let’s pray together. </w:t>
      </w:r>
    </w:p>
    <w:p w14:paraId="0301F3B2" w14:textId="77777777" w:rsidR="00072F1C" w:rsidRPr="00072F1C" w:rsidRDefault="00072F1C" w:rsidP="00072F1C">
      <w:pPr>
        <w:spacing w:line="276" w:lineRule="auto"/>
        <w:rPr>
          <w:rFonts w:ascii="Calibri" w:hAnsi="Calibri"/>
        </w:rPr>
      </w:pPr>
    </w:p>
    <w:p w14:paraId="7CEEB1ED" w14:textId="77777777" w:rsidR="00072F1C" w:rsidRPr="00072F1C" w:rsidRDefault="00072F1C" w:rsidP="00072F1C">
      <w:pPr>
        <w:spacing w:line="276" w:lineRule="auto"/>
        <w:rPr>
          <w:rFonts w:ascii="Calibri" w:hAnsi="Calibri"/>
        </w:rPr>
      </w:pPr>
      <w:r w:rsidRPr="00072F1C">
        <w:rPr>
          <w:rFonts w:ascii="Calibri" w:hAnsi="Calibri"/>
        </w:rPr>
        <w:br w:type="page"/>
      </w:r>
    </w:p>
    <w:p w14:paraId="6C2CCF21" w14:textId="77777777" w:rsidR="00072F1C" w:rsidRPr="00072F1C" w:rsidRDefault="00072F1C" w:rsidP="00072F1C">
      <w:pPr>
        <w:spacing w:line="276" w:lineRule="auto"/>
        <w:rPr>
          <w:rFonts w:ascii="Calibri" w:hAnsi="Calibri"/>
          <w:b/>
          <w:bCs/>
          <w:sz w:val="28"/>
          <w:szCs w:val="28"/>
          <w:u w:val="single"/>
        </w:rPr>
      </w:pPr>
      <w:r w:rsidRPr="00072F1C">
        <w:rPr>
          <w:rFonts w:ascii="Calibri" w:hAnsi="Calibri"/>
          <w:b/>
          <w:bCs/>
          <w:sz w:val="28"/>
          <w:szCs w:val="28"/>
          <w:u w:val="single"/>
        </w:rPr>
        <w:lastRenderedPageBreak/>
        <w:t>OUTLINE</w:t>
      </w:r>
    </w:p>
    <w:p w14:paraId="0E130354" w14:textId="77777777" w:rsidR="00072F1C" w:rsidRPr="00072F1C" w:rsidRDefault="00072F1C" w:rsidP="00072F1C">
      <w:pPr>
        <w:spacing w:line="276" w:lineRule="auto"/>
        <w:rPr>
          <w:rFonts w:ascii="Calibri" w:hAnsi="Calibri"/>
          <w:b/>
          <w:bCs/>
          <w:u w:val="single"/>
        </w:rPr>
      </w:pPr>
    </w:p>
    <w:p w14:paraId="0A735502" w14:textId="77777777" w:rsidR="00072F1C" w:rsidRPr="00072F1C" w:rsidRDefault="00072F1C" w:rsidP="00072F1C">
      <w:pPr>
        <w:spacing w:line="276" w:lineRule="auto"/>
        <w:rPr>
          <w:rFonts w:ascii="Calibri" w:hAnsi="Calibri"/>
          <w:b/>
          <w:bCs/>
        </w:rPr>
      </w:pPr>
      <w:r w:rsidRPr="00072F1C">
        <w:rPr>
          <w:rFonts w:ascii="Calibri" w:hAnsi="Calibri"/>
          <w:b/>
          <w:bCs/>
        </w:rPr>
        <w:t>1. The New Me Lives</w:t>
      </w:r>
    </w:p>
    <w:p w14:paraId="0590D6A4" w14:textId="77777777" w:rsidR="00072F1C" w:rsidRPr="00072F1C" w:rsidRDefault="00072F1C" w:rsidP="00072F1C">
      <w:pPr>
        <w:spacing w:line="276" w:lineRule="auto"/>
        <w:rPr>
          <w:rFonts w:ascii="Calibri" w:hAnsi="Calibri"/>
          <w:b/>
          <w:bCs/>
        </w:rPr>
      </w:pPr>
    </w:p>
    <w:p w14:paraId="20870BCD" w14:textId="77777777" w:rsidR="00072F1C" w:rsidRPr="00072F1C" w:rsidRDefault="00072F1C" w:rsidP="00072F1C">
      <w:pPr>
        <w:spacing w:line="276" w:lineRule="auto"/>
        <w:rPr>
          <w:rFonts w:ascii="Calibri" w:hAnsi="Calibri"/>
        </w:rPr>
      </w:pPr>
      <w:r w:rsidRPr="00072F1C">
        <w:rPr>
          <w:rFonts w:ascii="Calibri" w:hAnsi="Calibri"/>
        </w:rPr>
        <w:t>“I have been crucified with Christ, and I no longer live, but Christ lives in me. The life I now live in the body, I live by faith in the Son of God, who loved me and gave himself for me.”</w:t>
      </w:r>
    </w:p>
    <w:p w14:paraId="77DC701E" w14:textId="77777777" w:rsidR="00072F1C" w:rsidRPr="00072F1C" w:rsidRDefault="00072F1C" w:rsidP="00072F1C">
      <w:pPr>
        <w:spacing w:line="276" w:lineRule="auto"/>
        <w:rPr>
          <w:rFonts w:ascii="Calibri" w:hAnsi="Calibri"/>
        </w:rPr>
      </w:pPr>
      <w:r w:rsidRPr="00072F1C">
        <w:rPr>
          <w:rFonts w:ascii="Calibri" w:hAnsi="Calibri"/>
        </w:rPr>
        <w:t>Galatians 2:20 (CSB)</w:t>
      </w:r>
    </w:p>
    <w:p w14:paraId="5EC61506" w14:textId="77777777" w:rsidR="00072F1C" w:rsidRPr="00072F1C" w:rsidRDefault="00072F1C" w:rsidP="00072F1C">
      <w:pPr>
        <w:spacing w:line="276" w:lineRule="auto"/>
        <w:rPr>
          <w:rFonts w:ascii="Calibri" w:hAnsi="Calibri"/>
        </w:rPr>
      </w:pPr>
    </w:p>
    <w:p w14:paraId="2B788F47" w14:textId="77777777" w:rsidR="00072F1C" w:rsidRDefault="00072F1C" w:rsidP="00072F1C">
      <w:pPr>
        <w:spacing w:line="276" w:lineRule="auto"/>
        <w:rPr>
          <w:rFonts w:ascii="Calibri" w:hAnsi="Calibri"/>
        </w:rPr>
      </w:pPr>
      <w:r w:rsidRPr="00072F1C">
        <w:rPr>
          <w:rFonts w:ascii="Calibri" w:hAnsi="Calibri"/>
        </w:rPr>
        <w:t>“I have come so that they may have life and have it in abundance</w:t>
      </w:r>
      <w:r>
        <w:rPr>
          <w:rFonts w:ascii="Calibri" w:hAnsi="Calibri"/>
        </w:rPr>
        <w:t>.</w:t>
      </w:r>
      <w:r w:rsidRPr="00072F1C">
        <w:rPr>
          <w:rFonts w:ascii="Calibri" w:hAnsi="Calibri"/>
        </w:rPr>
        <w:t xml:space="preserve">” </w:t>
      </w:r>
    </w:p>
    <w:p w14:paraId="70217732" w14:textId="44DD6C16" w:rsidR="00072F1C" w:rsidRPr="00072F1C" w:rsidRDefault="00072F1C" w:rsidP="00072F1C">
      <w:pPr>
        <w:spacing w:line="276" w:lineRule="auto"/>
        <w:rPr>
          <w:rFonts w:ascii="Calibri" w:hAnsi="Calibri"/>
        </w:rPr>
      </w:pPr>
      <w:r>
        <w:rPr>
          <w:rFonts w:ascii="Calibri" w:hAnsi="Calibri"/>
        </w:rPr>
        <w:t>John 10:10 (CSB)</w:t>
      </w:r>
      <w:r w:rsidRPr="00072F1C">
        <w:rPr>
          <w:rFonts w:ascii="Calibri" w:hAnsi="Calibri"/>
        </w:rPr>
        <w:t xml:space="preserve"> </w:t>
      </w:r>
    </w:p>
    <w:p w14:paraId="4EE6A835" w14:textId="77777777" w:rsidR="00072F1C" w:rsidRPr="00072F1C" w:rsidRDefault="00072F1C" w:rsidP="00072F1C">
      <w:pPr>
        <w:spacing w:line="276" w:lineRule="auto"/>
        <w:rPr>
          <w:rFonts w:ascii="Calibri" w:hAnsi="Calibri"/>
        </w:rPr>
      </w:pPr>
    </w:p>
    <w:p w14:paraId="25AD07F9" w14:textId="77777777" w:rsidR="00072F1C" w:rsidRDefault="00072F1C" w:rsidP="00072F1C">
      <w:pPr>
        <w:spacing w:line="276" w:lineRule="auto"/>
        <w:rPr>
          <w:rFonts w:ascii="Calibri" w:hAnsi="Calibri"/>
        </w:rPr>
      </w:pPr>
      <w:r w:rsidRPr="00072F1C">
        <w:rPr>
          <w:rFonts w:ascii="Calibri" w:hAnsi="Calibri"/>
        </w:rPr>
        <w:t>“I pray that he may grant you, according to the riches of his glory, to be strengthened with power in your inner being through his Spirit, and that Christ may dwell in your hearts through faith. I pray that you, being rooted and firmly established in love</w:t>
      </w:r>
      <w:r>
        <w:rPr>
          <w:rFonts w:ascii="Calibri" w:hAnsi="Calibri"/>
        </w:rPr>
        <w:t>.</w:t>
      </w:r>
      <w:r w:rsidRPr="00072F1C">
        <w:rPr>
          <w:rFonts w:ascii="Calibri" w:hAnsi="Calibri"/>
        </w:rPr>
        <w:t xml:space="preserve">” </w:t>
      </w:r>
    </w:p>
    <w:p w14:paraId="01CFDA71" w14:textId="540ED698" w:rsidR="00072F1C" w:rsidRPr="00072F1C" w:rsidRDefault="00072F1C" w:rsidP="00072F1C">
      <w:pPr>
        <w:spacing w:line="276" w:lineRule="auto"/>
        <w:rPr>
          <w:rFonts w:ascii="Calibri" w:hAnsi="Calibri"/>
        </w:rPr>
      </w:pPr>
      <w:r w:rsidRPr="00072F1C">
        <w:rPr>
          <w:rFonts w:ascii="Calibri" w:hAnsi="Calibri"/>
        </w:rPr>
        <w:t>Ephesians 3:16-17</w:t>
      </w:r>
      <w:r>
        <w:rPr>
          <w:rFonts w:ascii="Calibri" w:hAnsi="Calibri"/>
        </w:rPr>
        <w:t xml:space="preserve"> (CSB)</w:t>
      </w:r>
    </w:p>
    <w:p w14:paraId="1DFBC4B8" w14:textId="77777777" w:rsidR="00072F1C" w:rsidRPr="00072F1C" w:rsidRDefault="00072F1C" w:rsidP="00072F1C">
      <w:pPr>
        <w:spacing w:line="276" w:lineRule="auto"/>
        <w:rPr>
          <w:rFonts w:ascii="Calibri" w:hAnsi="Calibri"/>
        </w:rPr>
      </w:pPr>
    </w:p>
    <w:p w14:paraId="5EB68C01" w14:textId="77777777" w:rsidR="00072F1C" w:rsidRPr="00072F1C" w:rsidRDefault="00072F1C" w:rsidP="00072F1C">
      <w:pPr>
        <w:spacing w:line="276" w:lineRule="auto"/>
        <w:rPr>
          <w:rFonts w:ascii="Calibri" w:hAnsi="Calibri"/>
          <w:b/>
          <w:bCs/>
          <w:i/>
          <w:iCs/>
        </w:rPr>
      </w:pPr>
      <w:r w:rsidRPr="00072F1C">
        <w:rPr>
          <w:rFonts w:ascii="Calibri" w:hAnsi="Calibri"/>
          <w:b/>
          <w:bCs/>
          <w:i/>
          <w:iCs/>
        </w:rPr>
        <w:t xml:space="preserve">A. The New Me Lives </w:t>
      </w:r>
      <w:proofErr w:type="gramStart"/>
      <w:r w:rsidRPr="00072F1C">
        <w:rPr>
          <w:rFonts w:ascii="Calibri" w:hAnsi="Calibri"/>
          <w:b/>
          <w:bCs/>
          <w:i/>
          <w:iCs/>
        </w:rPr>
        <w:t>By</w:t>
      </w:r>
      <w:proofErr w:type="gramEnd"/>
      <w:r w:rsidRPr="00072F1C">
        <w:rPr>
          <w:rFonts w:ascii="Calibri" w:hAnsi="Calibri"/>
          <w:b/>
          <w:bCs/>
          <w:i/>
          <w:iCs/>
        </w:rPr>
        <w:t xml:space="preserve"> Faith</w:t>
      </w:r>
    </w:p>
    <w:p w14:paraId="1C25E5F2" w14:textId="77777777" w:rsidR="00072F1C" w:rsidRPr="00072F1C" w:rsidRDefault="00072F1C" w:rsidP="00072F1C">
      <w:pPr>
        <w:spacing w:line="276" w:lineRule="auto"/>
        <w:rPr>
          <w:rFonts w:ascii="Calibri" w:hAnsi="Calibri"/>
          <w:b/>
          <w:bCs/>
          <w:i/>
          <w:iCs/>
        </w:rPr>
      </w:pPr>
    </w:p>
    <w:p w14:paraId="15DBD32B" w14:textId="082FBC18" w:rsidR="00072F1C" w:rsidRDefault="00072F1C" w:rsidP="00072F1C">
      <w:pPr>
        <w:spacing w:line="276" w:lineRule="auto"/>
        <w:rPr>
          <w:rFonts w:ascii="Calibri" w:hAnsi="Calibri"/>
        </w:rPr>
      </w:pPr>
      <w:r w:rsidRPr="00072F1C">
        <w:rPr>
          <w:rFonts w:ascii="Calibri" w:hAnsi="Calibri"/>
        </w:rPr>
        <w:t>“The life I now live in the body, I live by faith</w:t>
      </w:r>
      <w:r>
        <w:rPr>
          <w:rFonts w:ascii="Calibri" w:hAnsi="Calibri"/>
        </w:rPr>
        <w:t>.”</w:t>
      </w:r>
    </w:p>
    <w:p w14:paraId="48EADAB8" w14:textId="7E549E63" w:rsidR="00072F1C" w:rsidRPr="00072F1C" w:rsidRDefault="00072F1C" w:rsidP="00072F1C">
      <w:pPr>
        <w:spacing w:line="276" w:lineRule="auto"/>
        <w:rPr>
          <w:rFonts w:ascii="Calibri" w:hAnsi="Calibri"/>
        </w:rPr>
      </w:pPr>
      <w:r>
        <w:rPr>
          <w:rFonts w:ascii="Calibri" w:hAnsi="Calibri"/>
        </w:rPr>
        <w:t>Galatians 2:20 (CSB)</w:t>
      </w:r>
    </w:p>
    <w:p w14:paraId="31AE9B7D" w14:textId="77777777" w:rsidR="00072F1C" w:rsidRPr="00072F1C" w:rsidRDefault="00072F1C" w:rsidP="00072F1C">
      <w:pPr>
        <w:spacing w:line="276" w:lineRule="auto"/>
        <w:rPr>
          <w:rFonts w:ascii="Calibri" w:hAnsi="Calibri"/>
        </w:rPr>
      </w:pPr>
    </w:p>
    <w:p w14:paraId="128FE30E" w14:textId="77777777" w:rsidR="00072F1C" w:rsidRPr="00072F1C" w:rsidRDefault="00072F1C" w:rsidP="00072F1C">
      <w:pPr>
        <w:spacing w:line="276" w:lineRule="auto"/>
        <w:rPr>
          <w:rFonts w:ascii="Calibri" w:hAnsi="Calibri"/>
          <w:b/>
          <w:bCs/>
          <w:i/>
          <w:iCs/>
        </w:rPr>
      </w:pPr>
      <w:r w:rsidRPr="00072F1C">
        <w:rPr>
          <w:rFonts w:ascii="Calibri" w:hAnsi="Calibri"/>
          <w:b/>
          <w:bCs/>
          <w:i/>
          <w:iCs/>
        </w:rPr>
        <w:t xml:space="preserve">B. The New Me Lives </w:t>
      </w:r>
      <w:proofErr w:type="gramStart"/>
      <w:r w:rsidRPr="00072F1C">
        <w:rPr>
          <w:rFonts w:ascii="Calibri" w:hAnsi="Calibri"/>
          <w:b/>
          <w:bCs/>
          <w:i/>
          <w:iCs/>
        </w:rPr>
        <w:t>By</w:t>
      </w:r>
      <w:proofErr w:type="gramEnd"/>
      <w:r w:rsidRPr="00072F1C">
        <w:rPr>
          <w:rFonts w:ascii="Calibri" w:hAnsi="Calibri"/>
          <w:b/>
          <w:bCs/>
          <w:i/>
          <w:iCs/>
        </w:rPr>
        <w:t xml:space="preserve"> Love</w:t>
      </w:r>
    </w:p>
    <w:p w14:paraId="35063EFE" w14:textId="77777777" w:rsidR="00072F1C" w:rsidRPr="00072F1C" w:rsidRDefault="00072F1C" w:rsidP="00072F1C">
      <w:pPr>
        <w:spacing w:line="276" w:lineRule="auto"/>
        <w:rPr>
          <w:rFonts w:ascii="Calibri" w:hAnsi="Calibri"/>
        </w:rPr>
      </w:pPr>
    </w:p>
    <w:p w14:paraId="1F0E137B" w14:textId="77777777" w:rsidR="00072F1C" w:rsidRDefault="00072F1C" w:rsidP="00072F1C">
      <w:pPr>
        <w:spacing w:line="276" w:lineRule="auto"/>
        <w:rPr>
          <w:rFonts w:ascii="Calibri" w:hAnsi="Calibri"/>
        </w:rPr>
      </w:pPr>
      <w:r w:rsidRPr="00072F1C">
        <w:rPr>
          <w:rFonts w:ascii="Calibri" w:hAnsi="Calibri"/>
        </w:rPr>
        <w:t>“I live by faith in the Son of God, who loved me and gave himself for me</w:t>
      </w:r>
      <w:r>
        <w:rPr>
          <w:rFonts w:ascii="Calibri" w:hAnsi="Calibri"/>
        </w:rPr>
        <w:t>.</w:t>
      </w:r>
      <w:r w:rsidRPr="00072F1C">
        <w:rPr>
          <w:rFonts w:ascii="Calibri" w:hAnsi="Calibri"/>
        </w:rPr>
        <w:t xml:space="preserve">” </w:t>
      </w:r>
    </w:p>
    <w:p w14:paraId="4BAB64DF" w14:textId="18E40664" w:rsidR="00072F1C" w:rsidRPr="00072F1C" w:rsidRDefault="00072F1C" w:rsidP="00072F1C">
      <w:pPr>
        <w:spacing w:line="276" w:lineRule="auto"/>
        <w:rPr>
          <w:rFonts w:ascii="Calibri" w:hAnsi="Calibri"/>
        </w:rPr>
      </w:pPr>
      <w:r>
        <w:rPr>
          <w:rFonts w:ascii="Calibri" w:hAnsi="Calibri"/>
        </w:rPr>
        <w:t>G</w:t>
      </w:r>
      <w:r w:rsidRPr="00072F1C">
        <w:rPr>
          <w:rFonts w:ascii="Calibri" w:hAnsi="Calibri"/>
        </w:rPr>
        <w:t>alatians 2:20</w:t>
      </w:r>
      <w:r>
        <w:rPr>
          <w:rFonts w:ascii="Calibri" w:hAnsi="Calibri"/>
        </w:rPr>
        <w:t xml:space="preserve"> (CSB)</w:t>
      </w:r>
    </w:p>
    <w:p w14:paraId="0949AD9C" w14:textId="77777777" w:rsidR="00072F1C" w:rsidRPr="00072F1C" w:rsidRDefault="00072F1C" w:rsidP="00072F1C">
      <w:pPr>
        <w:spacing w:line="276" w:lineRule="auto"/>
        <w:rPr>
          <w:rFonts w:ascii="Calibri" w:hAnsi="Calibri"/>
        </w:rPr>
      </w:pPr>
    </w:p>
    <w:p w14:paraId="44B99D5E" w14:textId="77777777" w:rsidR="00072F1C" w:rsidRDefault="00072F1C" w:rsidP="00072F1C">
      <w:pPr>
        <w:spacing w:line="276" w:lineRule="auto"/>
        <w:rPr>
          <w:rFonts w:ascii="Calibri" w:hAnsi="Calibri"/>
        </w:rPr>
      </w:pPr>
      <w:r w:rsidRPr="00072F1C">
        <w:rPr>
          <w:rFonts w:ascii="Calibri" w:hAnsi="Calibri"/>
        </w:rPr>
        <w:t>“Do not be conformed to this age, but be transformed by the renewing of your mind</w:t>
      </w:r>
      <w:r>
        <w:rPr>
          <w:rFonts w:ascii="Calibri" w:hAnsi="Calibri"/>
        </w:rPr>
        <w:t>.”</w:t>
      </w:r>
    </w:p>
    <w:p w14:paraId="6A95F10B" w14:textId="373C7455" w:rsidR="00072F1C" w:rsidRPr="00072F1C" w:rsidRDefault="00072F1C" w:rsidP="00072F1C">
      <w:pPr>
        <w:spacing w:line="276" w:lineRule="auto"/>
        <w:rPr>
          <w:rFonts w:ascii="Calibri" w:hAnsi="Calibri"/>
        </w:rPr>
      </w:pPr>
      <w:r w:rsidRPr="00072F1C">
        <w:rPr>
          <w:rFonts w:ascii="Calibri" w:hAnsi="Calibri"/>
        </w:rPr>
        <w:t>Romans 12:2</w:t>
      </w:r>
      <w:r>
        <w:rPr>
          <w:rFonts w:ascii="Calibri" w:hAnsi="Calibri"/>
        </w:rPr>
        <w:t xml:space="preserve"> (CSB)</w:t>
      </w:r>
    </w:p>
    <w:p w14:paraId="154D15C1" w14:textId="77777777" w:rsidR="00072F1C" w:rsidRPr="00072F1C" w:rsidRDefault="00072F1C" w:rsidP="00072F1C">
      <w:pPr>
        <w:spacing w:line="276" w:lineRule="auto"/>
        <w:rPr>
          <w:rFonts w:ascii="Calibri" w:hAnsi="Calibri"/>
        </w:rPr>
      </w:pPr>
    </w:p>
    <w:p w14:paraId="49485006" w14:textId="77777777" w:rsidR="00072F1C" w:rsidRPr="00072F1C" w:rsidRDefault="00072F1C" w:rsidP="00072F1C">
      <w:pPr>
        <w:spacing w:line="276" w:lineRule="auto"/>
        <w:rPr>
          <w:rFonts w:ascii="Calibri" w:hAnsi="Calibri"/>
          <w:b/>
          <w:bCs/>
        </w:rPr>
      </w:pPr>
      <w:r w:rsidRPr="00072F1C">
        <w:rPr>
          <w:rFonts w:ascii="Calibri" w:hAnsi="Calibri"/>
          <w:b/>
          <w:bCs/>
        </w:rPr>
        <w:t>2. The Old Me Dies</w:t>
      </w:r>
    </w:p>
    <w:p w14:paraId="7632D7E2" w14:textId="77777777" w:rsidR="00072F1C" w:rsidRPr="00072F1C" w:rsidRDefault="00072F1C" w:rsidP="00072F1C">
      <w:pPr>
        <w:spacing w:line="276" w:lineRule="auto"/>
        <w:rPr>
          <w:rFonts w:ascii="Calibri" w:hAnsi="Calibri"/>
          <w:b/>
          <w:bCs/>
        </w:rPr>
      </w:pPr>
    </w:p>
    <w:p w14:paraId="09C6D324" w14:textId="77777777" w:rsidR="00072F1C" w:rsidRDefault="00072F1C" w:rsidP="00072F1C">
      <w:pPr>
        <w:spacing w:line="276" w:lineRule="auto"/>
        <w:rPr>
          <w:rFonts w:ascii="Calibri" w:hAnsi="Calibri"/>
        </w:rPr>
      </w:pPr>
      <w:r w:rsidRPr="00072F1C">
        <w:rPr>
          <w:rFonts w:ascii="Calibri" w:hAnsi="Calibri"/>
        </w:rPr>
        <w:t>“I have been crucified with Christ, and I no longer live, but Christ lives in me</w:t>
      </w:r>
      <w:r>
        <w:rPr>
          <w:rFonts w:ascii="Calibri" w:hAnsi="Calibri"/>
        </w:rPr>
        <w:t>.”</w:t>
      </w:r>
    </w:p>
    <w:p w14:paraId="1790F3E9" w14:textId="661B03A5" w:rsidR="00072F1C" w:rsidRPr="00072F1C" w:rsidRDefault="00072F1C" w:rsidP="00072F1C">
      <w:pPr>
        <w:spacing w:line="276" w:lineRule="auto"/>
        <w:rPr>
          <w:rFonts w:ascii="Calibri" w:hAnsi="Calibri"/>
        </w:rPr>
      </w:pPr>
      <w:r w:rsidRPr="00072F1C">
        <w:rPr>
          <w:rFonts w:ascii="Calibri" w:hAnsi="Calibri"/>
        </w:rPr>
        <w:t>Galatians 2:20</w:t>
      </w:r>
      <w:r>
        <w:rPr>
          <w:rFonts w:ascii="Calibri" w:hAnsi="Calibri"/>
        </w:rPr>
        <w:t xml:space="preserve"> (CSB)</w:t>
      </w:r>
    </w:p>
    <w:p w14:paraId="2EEA0065" w14:textId="77777777" w:rsidR="00072F1C" w:rsidRPr="00072F1C" w:rsidRDefault="00072F1C" w:rsidP="00072F1C">
      <w:pPr>
        <w:spacing w:line="276" w:lineRule="auto"/>
        <w:rPr>
          <w:rFonts w:ascii="Calibri" w:hAnsi="Calibri"/>
        </w:rPr>
      </w:pPr>
    </w:p>
    <w:p w14:paraId="1C7A8B0A" w14:textId="77777777" w:rsidR="00072F1C" w:rsidRDefault="00072F1C" w:rsidP="00072F1C">
      <w:pPr>
        <w:spacing w:line="276" w:lineRule="auto"/>
        <w:rPr>
          <w:rFonts w:ascii="Calibri" w:hAnsi="Calibri"/>
        </w:rPr>
      </w:pPr>
      <w:r w:rsidRPr="00072F1C">
        <w:rPr>
          <w:rFonts w:ascii="Calibri" w:hAnsi="Calibri"/>
        </w:rPr>
        <w:t xml:space="preserve">“Don’t you know that the unrighteous will not inherit God’s kingdom? Do not be deceived: No sexually immoral people, idolaters, adulterers, or males who have sex with males, no thieves, greedy people, drunkards, verbally abusive people, or swindlers will inherit God’s kingdom. </w:t>
      </w:r>
      <w:r w:rsidRPr="00072F1C">
        <w:rPr>
          <w:rFonts w:ascii="Calibri" w:hAnsi="Calibri"/>
          <w:u w:val="single"/>
        </w:rPr>
        <w:t xml:space="preserve">And </w:t>
      </w:r>
      <w:r w:rsidRPr="00072F1C">
        <w:rPr>
          <w:rFonts w:ascii="Calibri" w:hAnsi="Calibri"/>
          <w:u w:val="single"/>
        </w:rPr>
        <w:lastRenderedPageBreak/>
        <w:t>some of you used to be like this</w:t>
      </w:r>
      <w:r w:rsidRPr="00072F1C">
        <w:rPr>
          <w:rFonts w:ascii="Calibri" w:hAnsi="Calibri"/>
        </w:rPr>
        <w:t>. But you were washed, you were sanctified, you were justified in the name of the Lord Jesus Christ and by the Spirit of our God</w:t>
      </w:r>
      <w:r>
        <w:rPr>
          <w:rFonts w:ascii="Calibri" w:hAnsi="Calibri"/>
        </w:rPr>
        <w:t>.</w:t>
      </w:r>
      <w:r w:rsidRPr="00072F1C">
        <w:rPr>
          <w:rFonts w:ascii="Calibri" w:hAnsi="Calibri"/>
        </w:rPr>
        <w:t xml:space="preserve">” </w:t>
      </w:r>
    </w:p>
    <w:p w14:paraId="621DF8DB" w14:textId="6A34882B" w:rsidR="00072F1C" w:rsidRPr="00072F1C" w:rsidRDefault="00072F1C" w:rsidP="00072F1C">
      <w:pPr>
        <w:spacing w:line="276" w:lineRule="auto"/>
        <w:rPr>
          <w:rFonts w:ascii="Calibri" w:hAnsi="Calibri"/>
        </w:rPr>
      </w:pPr>
      <w:r w:rsidRPr="00072F1C">
        <w:rPr>
          <w:rFonts w:ascii="Calibri" w:hAnsi="Calibri"/>
        </w:rPr>
        <w:t>1 Corinthians 6:9-11</w:t>
      </w:r>
      <w:r>
        <w:rPr>
          <w:rFonts w:ascii="Calibri" w:hAnsi="Calibri"/>
        </w:rPr>
        <w:t xml:space="preserve">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216A5" w14:textId="77777777" w:rsidR="00A8031F" w:rsidRDefault="00A8031F">
      <w:r>
        <w:separator/>
      </w:r>
    </w:p>
  </w:endnote>
  <w:endnote w:type="continuationSeparator" w:id="0">
    <w:p w14:paraId="593634D4" w14:textId="77777777" w:rsidR="00A8031F" w:rsidRDefault="00A8031F">
      <w:r>
        <w:continuationSeparator/>
      </w:r>
    </w:p>
  </w:endnote>
  <w:endnote w:type="continuationNotice" w:id="1">
    <w:p w14:paraId="798CD1E7" w14:textId="77777777" w:rsidR="00A8031F" w:rsidRDefault="00A80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6F26E" w14:textId="77777777" w:rsidR="00AF41B4" w:rsidRDefault="00AF41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981E0" w14:textId="77777777" w:rsidR="005E7A87" w:rsidRDefault="000D064C" w:rsidP="00E001F4">
    <w:pPr>
      <w:pStyle w:val="Footer"/>
      <w:jc w:val="right"/>
    </w:pPr>
    <w:r>
      <w:tab/>
    </w:r>
  </w:p>
  <w:p w14:paraId="12D86930" w14:textId="1CBE3E6B" w:rsidR="000D064C" w:rsidRPr="00E001F4" w:rsidRDefault="00A11D21" w:rsidP="00A11D21">
    <w:pPr>
      <w:pStyle w:val="Footer"/>
      <w:rPr>
        <w:rFonts w:ascii="Calibri" w:hAnsi="Calibri"/>
      </w:rPr>
    </w:pPr>
    <w:r>
      <w:rPr>
        <w:rFonts w:ascii="Calibri" w:hAnsi="Calibri"/>
        <w:b/>
        <w:bCs/>
      </w:rPr>
      <w:tab/>
    </w:r>
    <w:r w:rsidR="00072F1C">
      <w:rPr>
        <w:rFonts w:ascii="Calibri" w:hAnsi="Calibri"/>
        <w:b/>
        <w:bCs/>
      </w:rPr>
      <w:t>The Two Me’s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EC728" w14:textId="77777777" w:rsidR="00AF41B4" w:rsidRDefault="00AF41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D654C" w14:textId="77777777" w:rsidR="00A8031F" w:rsidRDefault="00A8031F">
      <w:r>
        <w:separator/>
      </w:r>
    </w:p>
  </w:footnote>
  <w:footnote w:type="continuationSeparator" w:id="0">
    <w:p w14:paraId="2AAE3A1F" w14:textId="77777777" w:rsidR="00A8031F" w:rsidRDefault="00A8031F">
      <w:r>
        <w:continuationSeparator/>
      </w:r>
    </w:p>
  </w:footnote>
  <w:footnote w:type="continuationNotice" w:id="1">
    <w:p w14:paraId="724DEAD7" w14:textId="77777777" w:rsidR="00A8031F" w:rsidRDefault="00A80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27BF"/>
    <w:rsid w:val="00045681"/>
    <w:rsid w:val="00046BD4"/>
    <w:rsid w:val="00047929"/>
    <w:rsid w:val="000529A4"/>
    <w:rsid w:val="00072F1C"/>
    <w:rsid w:val="000732B4"/>
    <w:rsid w:val="00082D3E"/>
    <w:rsid w:val="0008638E"/>
    <w:rsid w:val="00092635"/>
    <w:rsid w:val="00095757"/>
    <w:rsid w:val="000966E0"/>
    <w:rsid w:val="000A14EA"/>
    <w:rsid w:val="000A5122"/>
    <w:rsid w:val="000B327E"/>
    <w:rsid w:val="000C27DD"/>
    <w:rsid w:val="000D064C"/>
    <w:rsid w:val="000D6515"/>
    <w:rsid w:val="000E5645"/>
    <w:rsid w:val="000F3521"/>
    <w:rsid w:val="000F352B"/>
    <w:rsid w:val="000F3E99"/>
    <w:rsid w:val="000F78CC"/>
    <w:rsid w:val="00100A27"/>
    <w:rsid w:val="00100E61"/>
    <w:rsid w:val="00101707"/>
    <w:rsid w:val="00111F35"/>
    <w:rsid w:val="00112934"/>
    <w:rsid w:val="00115B54"/>
    <w:rsid w:val="001307E2"/>
    <w:rsid w:val="00134671"/>
    <w:rsid w:val="00135D5D"/>
    <w:rsid w:val="00144288"/>
    <w:rsid w:val="001461B1"/>
    <w:rsid w:val="001822A0"/>
    <w:rsid w:val="00185CA0"/>
    <w:rsid w:val="001903F1"/>
    <w:rsid w:val="001966C3"/>
    <w:rsid w:val="001A2F4C"/>
    <w:rsid w:val="001A3BD3"/>
    <w:rsid w:val="001A4038"/>
    <w:rsid w:val="001C6DAF"/>
    <w:rsid w:val="001D3CC2"/>
    <w:rsid w:val="001E3993"/>
    <w:rsid w:val="001F2E97"/>
    <w:rsid w:val="001F736C"/>
    <w:rsid w:val="00207298"/>
    <w:rsid w:val="002252B6"/>
    <w:rsid w:val="002255D9"/>
    <w:rsid w:val="002358DC"/>
    <w:rsid w:val="00236AB3"/>
    <w:rsid w:val="002541B6"/>
    <w:rsid w:val="00255946"/>
    <w:rsid w:val="00274BB9"/>
    <w:rsid w:val="0028034F"/>
    <w:rsid w:val="00285843"/>
    <w:rsid w:val="00290511"/>
    <w:rsid w:val="002A27F0"/>
    <w:rsid w:val="002B71A4"/>
    <w:rsid w:val="002B7D3B"/>
    <w:rsid w:val="002B7DA4"/>
    <w:rsid w:val="002C6F20"/>
    <w:rsid w:val="002D2B1B"/>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EA2"/>
    <w:rsid w:val="003B1DC2"/>
    <w:rsid w:val="003B4BBB"/>
    <w:rsid w:val="003C695F"/>
    <w:rsid w:val="003D2E36"/>
    <w:rsid w:val="003E0C7C"/>
    <w:rsid w:val="003E3313"/>
    <w:rsid w:val="003E6080"/>
    <w:rsid w:val="003F23DC"/>
    <w:rsid w:val="003F6FC6"/>
    <w:rsid w:val="00403663"/>
    <w:rsid w:val="00404A59"/>
    <w:rsid w:val="0042042A"/>
    <w:rsid w:val="00420DFE"/>
    <w:rsid w:val="00423B74"/>
    <w:rsid w:val="00427806"/>
    <w:rsid w:val="00436846"/>
    <w:rsid w:val="00440449"/>
    <w:rsid w:val="00442464"/>
    <w:rsid w:val="00447886"/>
    <w:rsid w:val="004511A1"/>
    <w:rsid w:val="00463090"/>
    <w:rsid w:val="004816A2"/>
    <w:rsid w:val="004A349B"/>
    <w:rsid w:val="004A6349"/>
    <w:rsid w:val="004A66DB"/>
    <w:rsid w:val="004A73C5"/>
    <w:rsid w:val="004A7871"/>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7FA"/>
    <w:rsid w:val="00582FFE"/>
    <w:rsid w:val="00585F84"/>
    <w:rsid w:val="005922EB"/>
    <w:rsid w:val="005B2103"/>
    <w:rsid w:val="005B3057"/>
    <w:rsid w:val="005B43AA"/>
    <w:rsid w:val="005B5A7B"/>
    <w:rsid w:val="005C25AD"/>
    <w:rsid w:val="005D45B6"/>
    <w:rsid w:val="005E1B8C"/>
    <w:rsid w:val="005E3D64"/>
    <w:rsid w:val="005E7A87"/>
    <w:rsid w:val="00605FCB"/>
    <w:rsid w:val="00614C8B"/>
    <w:rsid w:val="0062720A"/>
    <w:rsid w:val="00631CBE"/>
    <w:rsid w:val="00637693"/>
    <w:rsid w:val="006652C7"/>
    <w:rsid w:val="006666D7"/>
    <w:rsid w:val="00672F9E"/>
    <w:rsid w:val="00676E96"/>
    <w:rsid w:val="006A01A4"/>
    <w:rsid w:val="006A24A7"/>
    <w:rsid w:val="006A6FCB"/>
    <w:rsid w:val="006A7C94"/>
    <w:rsid w:val="006B1A5C"/>
    <w:rsid w:val="006B7862"/>
    <w:rsid w:val="006C4559"/>
    <w:rsid w:val="006D24DF"/>
    <w:rsid w:val="006D3136"/>
    <w:rsid w:val="006D3F80"/>
    <w:rsid w:val="006D5364"/>
    <w:rsid w:val="006E255D"/>
    <w:rsid w:val="006E4F39"/>
    <w:rsid w:val="006E77E6"/>
    <w:rsid w:val="00702914"/>
    <w:rsid w:val="00713848"/>
    <w:rsid w:val="007276E1"/>
    <w:rsid w:val="007630E7"/>
    <w:rsid w:val="00791189"/>
    <w:rsid w:val="007960BA"/>
    <w:rsid w:val="007A0E84"/>
    <w:rsid w:val="007A6325"/>
    <w:rsid w:val="007C5C95"/>
    <w:rsid w:val="007E1319"/>
    <w:rsid w:val="007F5E3F"/>
    <w:rsid w:val="008073BF"/>
    <w:rsid w:val="00812534"/>
    <w:rsid w:val="00822AB9"/>
    <w:rsid w:val="008356BD"/>
    <w:rsid w:val="0084063F"/>
    <w:rsid w:val="00861BBA"/>
    <w:rsid w:val="008660EA"/>
    <w:rsid w:val="00866B7A"/>
    <w:rsid w:val="00870C4A"/>
    <w:rsid w:val="00872B1A"/>
    <w:rsid w:val="00872E3D"/>
    <w:rsid w:val="00873D30"/>
    <w:rsid w:val="00890144"/>
    <w:rsid w:val="00894E92"/>
    <w:rsid w:val="00895E2E"/>
    <w:rsid w:val="008B653B"/>
    <w:rsid w:val="008B7283"/>
    <w:rsid w:val="008C0CBE"/>
    <w:rsid w:val="008C653F"/>
    <w:rsid w:val="008D3643"/>
    <w:rsid w:val="008E1388"/>
    <w:rsid w:val="00907C7C"/>
    <w:rsid w:val="0091120A"/>
    <w:rsid w:val="00911AC1"/>
    <w:rsid w:val="00915AB5"/>
    <w:rsid w:val="00916AF7"/>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6672"/>
    <w:rsid w:val="00A0763F"/>
    <w:rsid w:val="00A11D21"/>
    <w:rsid w:val="00A259BB"/>
    <w:rsid w:val="00A43A90"/>
    <w:rsid w:val="00A51274"/>
    <w:rsid w:val="00A51B63"/>
    <w:rsid w:val="00A64FC4"/>
    <w:rsid w:val="00A8031F"/>
    <w:rsid w:val="00A82ACE"/>
    <w:rsid w:val="00A83591"/>
    <w:rsid w:val="00A837B0"/>
    <w:rsid w:val="00A93495"/>
    <w:rsid w:val="00AA5ED6"/>
    <w:rsid w:val="00AB12C5"/>
    <w:rsid w:val="00AB7C62"/>
    <w:rsid w:val="00AC1B83"/>
    <w:rsid w:val="00AC36A8"/>
    <w:rsid w:val="00AD59D2"/>
    <w:rsid w:val="00AF41B4"/>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64E5E"/>
    <w:rsid w:val="00C67DA9"/>
    <w:rsid w:val="00C80B1C"/>
    <w:rsid w:val="00C831E0"/>
    <w:rsid w:val="00C86674"/>
    <w:rsid w:val="00CB2F64"/>
    <w:rsid w:val="00CC7FC1"/>
    <w:rsid w:val="00CD108B"/>
    <w:rsid w:val="00CD5C4A"/>
    <w:rsid w:val="00CE52CA"/>
    <w:rsid w:val="00CE6359"/>
    <w:rsid w:val="00CF45D3"/>
    <w:rsid w:val="00CF7248"/>
    <w:rsid w:val="00D16B5F"/>
    <w:rsid w:val="00D17448"/>
    <w:rsid w:val="00D2027F"/>
    <w:rsid w:val="00D20DD7"/>
    <w:rsid w:val="00D21495"/>
    <w:rsid w:val="00D220DB"/>
    <w:rsid w:val="00D22877"/>
    <w:rsid w:val="00D22EE5"/>
    <w:rsid w:val="00D3614E"/>
    <w:rsid w:val="00D373B7"/>
    <w:rsid w:val="00D44685"/>
    <w:rsid w:val="00D46BAD"/>
    <w:rsid w:val="00D6624D"/>
    <w:rsid w:val="00D80D10"/>
    <w:rsid w:val="00D86340"/>
    <w:rsid w:val="00D91F73"/>
    <w:rsid w:val="00D9240C"/>
    <w:rsid w:val="00D92F29"/>
    <w:rsid w:val="00DA0349"/>
    <w:rsid w:val="00DA7996"/>
    <w:rsid w:val="00DA7CA8"/>
    <w:rsid w:val="00DB7063"/>
    <w:rsid w:val="00DC3E39"/>
    <w:rsid w:val="00DC760B"/>
    <w:rsid w:val="00DD197D"/>
    <w:rsid w:val="00DD24DC"/>
    <w:rsid w:val="00DD2573"/>
    <w:rsid w:val="00DD6FDB"/>
    <w:rsid w:val="00DE0F70"/>
    <w:rsid w:val="00DE70E9"/>
    <w:rsid w:val="00DF09E4"/>
    <w:rsid w:val="00DF33A8"/>
    <w:rsid w:val="00DF3AF6"/>
    <w:rsid w:val="00DF7B5B"/>
    <w:rsid w:val="00E001F4"/>
    <w:rsid w:val="00E01194"/>
    <w:rsid w:val="00E01F67"/>
    <w:rsid w:val="00E04312"/>
    <w:rsid w:val="00E3156D"/>
    <w:rsid w:val="00E34A7C"/>
    <w:rsid w:val="00E431B2"/>
    <w:rsid w:val="00E53191"/>
    <w:rsid w:val="00E56D30"/>
    <w:rsid w:val="00E6409B"/>
    <w:rsid w:val="00E64AE0"/>
    <w:rsid w:val="00E667AB"/>
    <w:rsid w:val="00E7388D"/>
    <w:rsid w:val="00E75A9B"/>
    <w:rsid w:val="00E80CE9"/>
    <w:rsid w:val="00E82A1B"/>
    <w:rsid w:val="00E90303"/>
    <w:rsid w:val="00E91EAD"/>
    <w:rsid w:val="00EA3C21"/>
    <w:rsid w:val="00EB75D1"/>
    <w:rsid w:val="00ED0AA7"/>
    <w:rsid w:val="00EF1491"/>
    <w:rsid w:val="00EF1DC2"/>
    <w:rsid w:val="00F07ABA"/>
    <w:rsid w:val="00F110E3"/>
    <w:rsid w:val="00F12760"/>
    <w:rsid w:val="00F152F0"/>
    <w:rsid w:val="00F31FAF"/>
    <w:rsid w:val="00F3234E"/>
    <w:rsid w:val="00F36CB1"/>
    <w:rsid w:val="00F37FD7"/>
    <w:rsid w:val="00F417EF"/>
    <w:rsid w:val="00F47752"/>
    <w:rsid w:val="00F65C50"/>
    <w:rsid w:val="00F72B40"/>
    <w:rsid w:val="00F81C0F"/>
    <w:rsid w:val="00F9296D"/>
    <w:rsid w:val="00FA3DC6"/>
    <w:rsid w:val="00FA4B6D"/>
    <w:rsid w:val="00FB290F"/>
    <w:rsid w:val="00FC473F"/>
    <w:rsid w:val="00FC5BB1"/>
    <w:rsid w:val="00FC6CEC"/>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 w:type="character" w:customStyle="1" w:styleId="text">
    <w:name w:val="text"/>
    <w:basedOn w:val="DefaultParagraphFont"/>
    <w:rsid w:val="00FA3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12</Pages>
  <Words>3378</Words>
  <Characters>19256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22589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3</cp:revision>
  <cp:lastPrinted>2023-01-17T21:10:00Z</cp:lastPrinted>
  <dcterms:created xsi:type="dcterms:W3CDTF">2024-08-20T17:14:00Z</dcterms:created>
  <dcterms:modified xsi:type="dcterms:W3CDTF">2024-08-20T17:14:00Z</dcterms:modified>
  <cp:category/>
</cp:coreProperties>
</file>